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Friedenstrasse 16, 6340 Baar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466085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925035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