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7163869" name="3cf4bab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871339" name="3cf4bab0-0683-11f1-abe9-233c1fc7588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2515697" name="42ae2ef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577784" name="42ae2ef0-0683-11f1-abe9-233c1fc75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7001553" name="53cbe5b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247697" name="53cbe5b0-0683-11f1-abe9-233c1fc758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4205009" name="56984c2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855920" name="56984c20-0683-11f1-abe9-233c1fc7588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45870" name="602d4ce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038994" name="602d4ce0-0683-11f1-abe9-233c1fc758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686132" name="64bb608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672887" name="64bb6080-0683-11f1-abe9-233c1fc758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6905050" name="8e1f148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76401" name="8e1f1480-0683-11f1-abe9-233c1fc758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6961805" name="903cc46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0220" name="903cc460-0683-11f1-abe9-233c1fc7588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044772" name="f271b030-0685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605930" name="f271b030-0685-11f1-abe9-233c1fc7588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481504" name="f547daa0-0685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572637" name="f547daa0-0685-11f1-abe9-233c1fc7588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2244032" name="0a49d07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5396" name="0a49d070-0686-11f1-abe9-233c1fc7588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1599310" name="0cd4e82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378470" name="0cd4e820-0686-11f1-abe9-233c1fc7588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131039" name="8a1544b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432834" name="8a1544b0-0686-11f1-abe9-233c1fc7588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9943743" name="8edd7b2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645112" name="8edd7b20-0686-11f1-abe9-233c1fc7588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7885547" name="cadad78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580985" name="cadad780-0686-11f1-abe9-233c1fc7588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870890" name="ceb85fd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562565" name="ceb85fd0-0686-11f1-abe9-233c1fc7588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1020124" name="5fd4a8c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466811" name="5fd4a8c0-0687-11f1-abe9-233c1fc7588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678532" name="6364382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156280" name="63643820-0687-11f1-abe9-233c1fc7588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985530" name="71b1def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757298" name="71b1def0-0687-11f1-abe9-233c1fc7588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04387" name="7506d6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211121" name="7506d650-0687-11f1-abe9-233c1fc758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1808495" name="7b2b1a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669896" name="7b2b1a50-0687-11f1-abe9-233c1fc7588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6445453" name="7e8764b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765102" name="7e8764b0-0687-11f1-abe9-233c1fc7588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8923080" name="83c7b1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723235" name="83c7b150-0687-11f1-abe9-233c1fc7588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762178" name="8598eee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811141" name="8598eee0-0687-11f1-abe9-233c1fc758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5210952" name="892a530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971950" name="892a5300-0687-11f1-abe9-233c1fc7588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3788450" name="8c0a688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613133" name="8c0a6880-0687-11f1-abe9-233c1fc7588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9708969" name="934dd82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523154" name="934dd820-0687-11f1-abe9-233c1fc7588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8387933" name="959d1f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947037" name="959d1f50-0687-11f1-abe9-233c1fc7588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1553520" name="9a63810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370501" name="9a638100-0687-11f1-abe9-233c1fc7588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013046" name="9c5cb8f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489772" name="9c5cb8f0-0687-11f1-abe9-233c1fc7588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437355" name="a197122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315513" name="a1971220-0687-11f1-abe9-233c1fc7588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3269779" name="a4bb5c9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842904" name="a4bb5c90-0687-11f1-abe9-233c1fc7588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5826122" name="2147f22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621044" name="2147f220-068b-11f1-abe9-233c1fc7588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6464547" name="2633dd3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849154" name="2633dd30-068b-11f1-abe9-233c1fc7588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958872" name="396f91f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152575" name="396f91f0-068b-11f1-abe9-233c1fc7588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0039404" name="3f540dd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966102" name="3f540dd0-068b-11f1-abe9-233c1fc7588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9491540" name="57e3220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444600" name="57e32200-068b-11f1-abe9-233c1fc7588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398128" name="5ed404d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226792" name="5ed404d0-068b-11f1-abe9-233c1fc7588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3781360" name="68cd6cb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601859" name="68cd6cb0-068b-11f1-abe9-233c1fc7588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938235" name="6b4b8c1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190138" name="6b4b8c10-068b-11f1-abe9-233c1fc7588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1930981" name="6ba1a5e0-068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921117" name="6ba1a5e0-068c-11f1-abe9-233c1fc7588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6072204" name="6f28f7e0-068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178586" name="6f28f7e0-068c-11f1-abe9-233c1fc7588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4738865" name="899ba3b0-068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49424" name="899ba3b0-068d-11f1-abe9-233c1fc7588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7417181" name="8dbe2440-068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911400" name="8dbe2440-068d-11f1-abe9-233c1fc75887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3454830" name="e06d05c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47779" name="e06d05c0-068e-11f1-abe9-233c1fc7588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5707025" name="e4c9f74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047414" name="e4c9f740-068e-11f1-abe9-233c1fc7588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5245968" name="f2a4b80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418409" name="f2a4b800-068e-11f1-abe9-233c1fc7588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2242042" name="f4724c1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970824" name="f4724c10-068e-11f1-abe9-233c1fc7588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7981499" name="08c5d97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149850" name="08c5d970-068f-11f1-abe9-233c1fc7588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8866692" name="0be1233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756346" name="0be12330-068f-11f1-abe9-233c1fc7588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734143" name="1899f93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070654" name="1899f930-068f-11f1-abe9-233c1fc7588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6278337" name="1c90fcf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054977" name="1c90fcf0-068f-11f1-abe9-233c1fc7588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0238641" name="3492a8c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968677" name="3492a8c0-0690-11f1-abe9-233c1fc75887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3009681" name="36f9e4c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093577" name="36f9e4c0-0690-11f1-abe9-233c1fc7588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9558951" name="42f9a3f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879732" name="42f9a3f0-0690-11f1-abe9-233c1fc75887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869805" name="45244c2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340094" name="45244c20-0690-11f1-abe9-233c1fc75887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4505871" name="49bd5c4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403579" name="49bd5c40-0690-11f1-abe9-233c1fc75887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1353808" name="4ba7ee3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003751" name="4ba7ee30-0690-11f1-abe9-233c1fc7588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Gang und Treppe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Kellerboden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4306221" name="ccc1664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937250" name="ccc16640-0690-11f1-abe9-233c1fc75887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0923588" name="d26b231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030572" name="d26b2310-0690-11f1-abe9-233c1fc75887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2405295" name="0abd03a0-069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73632" name="0abd03a0-0691-11f1-abe9-233c1fc75887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8088069" name="0efb2280-069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24088" name="0efb2280-0691-11f1-abe9-233c1fc75887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3140718" name="21fb5f70-0692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628942" name="21fb5f70-0692-11f1-abe9-233c1fc75887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0608083" name="2b677b70-0692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354297" name="2b677b70-0692-11f1-abe9-233c1fc75887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532355" name="dae49a5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903792" name="dae49a50-0693-11f1-abe9-233c1fc75887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6286297" name="df1c9eb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253124" name="df1c9eb0-0693-11f1-abe9-233c1fc75887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2863108" name="f4669a0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130419" name="f4669a00-0693-11f1-abe9-233c1fc75887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4918837" name="f752966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595158" name="f7529660-0693-11f1-abe9-233c1fc75887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Einfahrt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2288410" name="dcead520-0694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680085" name="dcead520-0694-11f1-abe9-233c1fc75887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0215972" name="19f9efa0-0695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11798" name="19f9efa0-0695-11f1-abe9-233c1fc75887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7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Friedenstrasse 16, 6340 Baar</w:t>
          </w:r>
        </w:p>
        <w:p>
          <w:pPr>
            <w:spacing w:before="0" w:after="0"/>
          </w:pPr>
          <w:r>
            <w:t>704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footer.xml" Type="http://schemas.openxmlformats.org/officeDocument/2006/relationships/footer" Id="rId7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