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Hinterbühlstrasse 22, 4612 Wangen bei Olten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130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017994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7354441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