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7962840" name="ec69f0e0-d7f5-11ef-abb9-0999f170a8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607810" name="ec69f0e0-d7f5-11ef-abb9-0999f170a8a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0441718" name="f2c1ef10-d7f5-11ef-9385-63c955b3cd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175705" name="f2c1ef10-d7f5-11ef-9385-63c955b3cd2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579074" name="0f552660-d7f6-11ef-90c3-435c9c4940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565561" name="0f552660-d7f6-11ef-90c3-435c9c49409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0296326" name="1757ee60-d7f6-11ef-a93f-fd1630fd00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305316" name="1757ee60-d7f6-11ef-a93f-fd1630fd008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/ EG /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4289659" name="1d5e7bc0-d7f7-11ef-9032-9bec0d5b77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092412" name="1d5e7bc0-d7f7-11ef-9032-9bec0d5b778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052664" name="2475d250-d7f7-11ef-8e47-c51099ce00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850917" name="2475d250-d7f7-11ef-8e47-c51099ce001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9405099" name="da7c5510-d7f7-11ef-8340-7b0e76f539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296776" name="da7c5510-d7f7-11ef-8340-7b0e76f539f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830702" name="fd22e070-d7f7-11ef-a294-2f8fa56d36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221561" name="fd22e070-d7f7-11ef-a294-2f8fa56d36b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326826" name="0f2503c0-d7f8-11ef-9b09-ef452221e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045735" name="0f2503c0-d7f8-11ef-9b09-ef452221eb7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6777631" name="25af9560-d7f8-11ef-88e1-9947a21d39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15598" name="25af9560-d7f8-11ef-88e1-9947a21d390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0039758" name="e7760f30-d7f8-11ef-b093-ab5bb35f3f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128034" name="e7760f30-d7f8-11ef-b093-ab5bb35f3fc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5913083" name="ed92b210-d7f8-11ef-a9b6-4fb08a8642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0991200" name="ed92b210-d7f8-11ef-a9b6-4fb08a8642b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2494693" name="feff9a40-d7f8-11ef-a679-27264be8e5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538436" name="feff9a40-d7f8-11ef-a679-27264be8e5a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3932901" name="34b91cb0-d7f9-11ef-9b26-69aa06ee9c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50316" name="34b91cb0-d7f9-11ef-9b26-69aa06ee9c1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9745982" name="36abda10-d7fb-11ef-82d5-bf40d9619a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4742" name="36abda10-d7fb-11ef-82d5-bf40d9619a2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7505695" name="3aaacd10-d7fb-11ef-94a0-e79e9b1be1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57330" name="3aaacd10-d7fb-11ef-94a0-e79e9b1be10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801954" name="4ef22570-d7fb-11ef-94fe-afdcd214a9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305180" name="4ef22570-d7fb-11ef-94fe-afdcd214a9f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604420" name="630379b0-d7fb-11ef-b863-ed71549cac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933932" name="630379b0-d7fb-11ef-b863-ed71549cac8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9547616" name="75a2d1f0-d7fc-11ef-94b5-a536beab6e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306011" name="75a2d1f0-d7fc-11ef-94b5-a536beab6e6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7957998" name="7b2aaee0-d7fc-11ef-b204-c97464bf55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03941" name="7b2aaee0-d7fc-11ef-b204-c97464bf55e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8310854" name="b4569bc0-d7fc-11ef-bb66-b93e5d949e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086533" name="b4569bc0-d7fc-11ef-bb66-b93e5d949ea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3294711" name="bb575d10-d7fc-11ef-8c28-d788230791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226392" name="bb575d10-d7fc-11ef-8c28-d788230791b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zu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6532396" name="bdd2eef0-d7fd-11ef-adeb-cb77cb68a1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334707" name="bdd2eef0-d7fd-11ef-adeb-cb77cb68a10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251421" name="c5003e80-d7fd-11ef-9fdd-cf008d7aac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941734" name="c5003e80-d7fd-11ef-9fdd-cf008d7aacd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Luftschutz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2269290" name="fc501860-d7fd-11ef-8680-eb2ce96a5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408093" name="fc501860-d7fd-11ef-8680-eb2ce96a51e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9002303" name="077248d0-d7fe-11ef-ba82-07373d087f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274067" name="077248d0-d7fe-11ef-ba82-07373d087fe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UG/ 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364905" name="c067ae20-d7fe-11ef-b1d9-5fd267374e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335689" name="c067ae20-d7fe-11ef-b1d9-5fd267374e1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611844" name="c4c75ec0-d7fe-11ef-a0b6-b12f6a599e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765726" name="c4c75ec0-d7fe-11ef-a0b6-b12f6a599e7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Hinterbühlstrasse 22, 4612 Wangen bei Olten </w:t>
          </w:r>
        </w:p>
        <w:p>
          <w:pPr>
            <w:spacing w:before="0" w:after="0"/>
          </w:pPr>
          <w:r>
            <w:t>130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