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160.00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zementösem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zementösem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Tapete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Fenstrmerrahmen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Glasfaser</w:t>
            </w:r>
          </w:p>
          <w:p>
            <w:pPr>
              <w:spacing w:before="0" w:after="0" w:line="240" w:lineRule="auto"/>
            </w:pPr>
            <w:r>
              <w:t>Kaminanschluss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Flanschdichtung 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 inkl. Stirn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grünen Hof 78 Im grünen Hof 78, 8133 Esslingen ZH, Schweiz</w:t>
          </w:r>
        </w:p>
        <w:p>
          <w:pPr>
            <w:spacing w:before="0" w:after="0"/>
          </w:pPr>
          <w:r>
            <w:t>684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