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Im grünen Hof 78 Im grünen Hof 78, 8133 Esslingen ZH,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257425" cy="2880000"/>
            <wp:effectExtent l="0" t="0" r="0" b="0"/>
            <wp:docPr id="169309872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80757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