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inkl. zementösem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5502294" name="522b681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19560" name="522b6810-0341-11f1-8579-2764fb4d99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3557421" name="5c82a76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464796" name="5c82a760-0341-11f1-8579-2764fb4d99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8822565" name="8041598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409924" name="80415980-0341-11f1-8579-2764fb4d99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840962" name="83931c9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735199" name="83931c90-0341-11f1-8579-2764fb4d99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0107014" name="9646195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964840" name="96461950-0341-11f1-8579-2764fb4d99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1059463" name="9900093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831773" name="99000930-0341-11f1-8579-2764fb4d99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4346697" name="a995f25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767308" name="a995f250-0341-11f1-8579-2764fb4d99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2427579" name="ae8eaea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043221" name="ae8eaea0-0341-11f1-8579-2764fb4d99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696567" name="c6453d2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309924" name="c6453d20-0341-11f1-8579-2764fb4d99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483001" name="cae1a8a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243905" name="cae1a8a0-0341-11f1-8579-2764fb4d99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177311" name="de42e6c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130885" name="de42e6c0-0341-11f1-8579-2764fb4d99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079325" name="e5b6dc4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044620" name="e5b6dc40-0341-11f1-8579-2764fb4d99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1134671" name="fbb35eb0-034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371313" name="fbb35eb0-0341-11f1-8579-2764fb4d99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094593" name="003898b0-0342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271409" name="003898b0-0342-11f1-8579-2764fb4d99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Radiatornischen 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8530334" name="5b1b0440-0345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175681" name="5b1b0440-0345-11f1-8579-2764fb4d99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1066273" name="6e35ea90-0345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2721" name="6e35ea90-0345-11f1-8579-2764fb4d99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Treppenstufen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271974" name="03c0631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215086" name="03c06310-0346-11f1-8579-2764fb4d99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948573" name="20c5961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313136" name="20c59610-0346-11f1-8579-2764fb4d99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Treppenstufen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0254736" name="3ae3609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667067" name="3ae36090-0346-11f1-8579-2764fb4d99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2886044" name="3f85bf8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056045" name="3f85bf80-0346-11f1-8579-2764fb4d99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671432" name="50d8900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651651" name="50d89000-0346-11f1-8579-2764fb4d99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4317580" name="54af88a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400029" name="54af88a0-0346-11f1-8579-2764fb4d99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 inkl. zementösem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473999" name="6bdb8a6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700058" name="6bdb8a60-0346-11f1-8579-2764fb4d99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8074952" name="6e689de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794210" name="6e689de0-0346-11f1-8579-2764fb4d99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1823662" name="979b7de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447907" name="979b7de0-0346-11f1-8579-2764fb4d99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875219" name="9a327c7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096173" name="9a327c70-0346-11f1-8579-2764fb4d99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295880" name="bfb7218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465454" name="bfb72180-0346-11f1-8579-2764fb4d99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5031361" name="c4b498c0-0346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579949" name="c4b498c0-0346-11f1-8579-2764fb4d99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1698121" name="db1bbc80-0349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757963" name="db1bbc80-0349-11f1-8579-2764fb4d99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7080693" name="dff30e20-0349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872882" name="dff30e20-0349-11f1-8579-2764fb4d99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087611" name="0436f5d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459504" name="0436f5d0-034a-11f1-8579-2764fb4d99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6010373" name="0f8e400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819683" name="0f8e4000-034a-11f1-8579-2764fb4d99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8073847" name="4033b5f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214082" name="4033b5f0-034a-11f1-8579-2764fb4d99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701050" name="4337a72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927256" name="4337a720-034a-11f1-8579-2764fb4d99a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162232" name="4cd0034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959683" name="4cd00340-034a-11f1-8579-2764fb4d99a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065715" name="50380d7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394581" name="50380d70-034a-11f1-8579-2764fb4d99a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710795" name="8908baf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091929" name="8908baf0-034a-11f1-8579-2764fb4d99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0749864" name="8e9e7a90-034a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04196" name="8e9e7a90-034a-11f1-8579-2764fb4d99a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und Büro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669730" name="6a15ba5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309687" name="6a15ba50-034d-11f1-8579-2764fb4d99a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355916" name="6e35f0f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497358" name="6e35f0f0-034d-11f1-8579-2764fb4d99a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205704" name="8113a73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962858" name="8113a730-034d-11f1-8579-2764fb4d99a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3337612" name="834d6a9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796981" name="834d6a90-034d-11f1-8579-2764fb4d99a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791280" name="8defbca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005698" name="8defbca0-034d-11f1-8579-2764fb4d99a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5324533" name="92aea44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581713" name="92aea440-034d-11f1-8579-2764fb4d99a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Tapete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8603878" name="9d23a4c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04827" name="9d23a4c0-034d-11f1-8579-2764fb4d99a8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5558770" name="a2f66d6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941189" name="a2f66d60-034d-11f1-8579-2764fb4d99a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8820711" name="b8a45aa0-034d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25735" name="b8a45aa0-034d-11f1-8579-2764fb4d99a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061170" name="51f44a20-034f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039773" name="51f44a20-034f-11f1-8579-2764fb4d99a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Fenstrmerrahmen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413772" name="b3de3520-034f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609113" name="b3de3520-034f-11f1-8579-2764fb4d99a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inkl. zementösem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742440" name="f90e7fa0-0350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328423" name="f90e7fa0-0350-11f1-8579-2764fb4d99a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34048" name="004d8270-035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210065" name="004d8270-0351-11f1-8579-2764fb4d99a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391596" name="e8abbf00-035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973163" name="e8abbf00-0351-11f1-8579-2764fb4d99a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247251" name="f15d64a0-0351-11f1-8579-2764fb4d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113119" name="f15d64a0-0351-11f1-8579-2764fb4d99a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Im grünen Hof 78 Im grünen Hof 78, 8133 Esslingen ZH, Schweiz</w:t>
          </w:r>
        </w:p>
        <w:p>
          <w:pPr>
            <w:spacing w:before="0" w:after="0"/>
          </w:pPr>
          <w:r>
            <w:t>684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footer.xml" Type="http://schemas.openxmlformats.org/officeDocument/2006/relationships/footer" Id="rId5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