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Verkleidungs- und Konstruktionsholz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Abzug an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 oder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Klinkerplatten,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Decke, teilweise eingemauert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und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Bärholzstrasse 55, 5610 Wohlen, AG, Switzerland</w:t>
          </w:r>
        </w:p>
        <w:p>
          <w:pPr>
            <w:spacing w:before="0" w:after="0"/>
          </w:pPr>
          <w:r>
            <w:t>709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