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Bärholzstrasse 55, 5610 Wohlen, AG, Switzerland</w:t>
          </w:r>
        </w:p>
        <w:p>
          <w:pPr>
            <w:spacing w:before="0" w:after="0"/>
          </w:pPr>
          <w:r>
            <w:t>709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