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sämtliche Fenster</w:t>
            </w:r>
          </w:p>
          <w:p>
            <w:pPr>
              <w:spacing w:before="0" w:after="0"/>
            </w:pPr>
            <w:r>
              <w:t>DG-EG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4777210" name="ac3808a0-065b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49355" name="ac3808a0-065b-11f1-a625-b9511d2dd99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2121957" name="afcaa540-065b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852600" name="afcaa540-065b-11f1-a625-b9511d2dd99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Verputzt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8054545" name="32ae75b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544942" name="32ae75b0-065f-11f1-a625-b9511d2dd99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559102" name="36de3cb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876929" name="36de3cb0-065f-11f1-a625-b9511d2dd99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4145430" name="4226e0e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419685" name="4226e0e0-065f-11f1-a625-b9511d2dd99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347347" name="4554531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021247" name="45545310-065f-11f1-a625-b9511d2dd99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Verputzt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5678297" name="8093ddb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871891" name="8093ddb0-065f-11f1-a625-b9511d2dd99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205714" name="84cccc7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170816" name="84cccc70-065f-11f1-a625-b9511d2dd99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1677814" name="8eabf59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132419" name="8eabf590-065f-11f1-a625-b9511d2dd99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8885092" name="964f116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687461" name="964f1160-065f-11f1-a625-b9511d2dd99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9156597" name="43312f8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778789" name="43312f80-0660-11f1-a625-b9511d2dd99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9214684" name="7e3278a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052459" name="7e3278a0-0660-11f1-a625-b9511d2dd99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7636751" name="8fe9d75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755045" name="8fe9d750-0660-11f1-a625-b9511d2dd99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3118024" name="944430c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609045" name="944430c0-0660-11f1-a625-b9511d2dd99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6938128" name="a4939b0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271145" name="a4939b00-0660-11f1-a625-b9511d2dd99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0411114" name="aa46588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637240" name="aa465880-0660-11f1-a625-b9511d2dd99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Verputzt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4925656" name="b26c38e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696616" name="b26c38e0-0660-11f1-a625-b9511d2dd99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639297" name="b6fda7e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525410" name="b6fda7e0-0660-11f1-a625-b9511d2dd99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0509051" name="ca010e9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143394" name="ca010e90-0660-11f1-a625-b9511d2dd99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2743232" name="ce9f75e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00904" name="ce9f75e0-0660-11f1-a625-b9511d2dd99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8961288" name="23150310-0661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290879" name="23150310-0661-11f1-a625-b9511d2dd99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0003296" name="29ecdfa0-0661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897867" name="29ecdfa0-0661-11f1-a625-b9511d2dd99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Verputzt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201895" name="444e1bc0-0661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677832" name="444e1bc0-0661-11f1-a625-b9511d2dd99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013969" name="47a44ba0-0661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687430" name="47a44ba0-0661-11f1-a625-b9511d2dd99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9954652" name="9e4ffd4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786684" name="9e4ffd40-0662-11f1-a625-b9511d2dd99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4503948" name="a575d2c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811767" name="a575d2c0-0662-11f1-a625-b9511d2dd99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Verputzt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2452136" name="ebd93b8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618512" name="ebd93b80-0662-11f1-a625-b9511d2dd99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2802436" name="f2f0921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092519" name="f2f09210-0662-11f1-a625-b9511d2dd99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Klinkerplatten,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666446" name="46347d10-0663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80967" name="46347d10-0663-11f1-a625-b9511d2dd99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4316986" name="4a8d4fe0-0663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541240" name="4a8d4fe0-0663-11f1-a625-b9511d2dd99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Bärholzstrasse 55, 5610 Wohlen, AG, Switzerland</w:t>
          </w:r>
        </w:p>
        <w:p>
          <w:pPr>
            <w:spacing w:before="0" w:after="0"/>
          </w:pPr>
          <w:r>
            <w:t>709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