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814008" name="f4be2db0-01a2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359069" name="f4be2db0-01a2-11f1-90fd-6d1dfbc4e94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884044" name="fbf408c0-01a2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899441" name="fbf408c0-01a2-11f1-90fd-6d1dfbc4e94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Tapete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8601912" name="1a91dd2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262011" name="1a91dd20-01a3-11f1-90fd-6d1dfbc4e94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6990123" name="1fdde99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814331" name="1fdde990-01a3-11f1-90fd-6d1dfbc4e94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und Wohnung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Tapete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0329997" name="39c2a2b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08517" name="39c2a2b0-01a3-11f1-90fd-6d1dfbc4e94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441547" name="3dcda3a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252168" name="3dcda3a0-01a3-11f1-90fd-6d1dfbc4e94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und Wohnung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599838" name="4bd9fbb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583670" name="4bd9fbb0-01a3-11f1-90fd-6d1dfbc4e94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3734168" name="4effccc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42655" name="4effccc0-01a3-11f1-90fd-6d1dfbc4e94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295983" name="65796e7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788188" name="65796e70-01a3-11f1-90fd-6d1dfbc4e94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3494424" name="6864325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10741" name="68643250-01a3-11f1-90fd-6d1dfbc4e94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23460" name="83816b7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436405" name="83816b70-01a3-11f1-90fd-6d1dfbc4e94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5422973" name="8bb5077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721203" name="8bb50770-01a3-11f1-90fd-6d1dfbc4e94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0216100" name="9f6b436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185699" name="9f6b4360-01a3-11f1-90fd-6d1dfbc4e94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6049114" name="a513528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888006" name="a5135280-01a3-11f1-90fd-6d1dfbc4e94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9126169" name="b51f241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834316" name="b51f2410-01a3-11f1-90fd-6d1dfbc4e94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8574706" name="bb6dd37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348514" name="bb6dd370-01a3-11f1-90fd-6d1dfbc4e94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0491667" name="ccf9b55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259089" name="ccf9b550-01a3-11f1-90fd-6d1dfbc4e94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242157" name="d33ea0b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204691" name="d33ea0b0-01a3-11f1-90fd-6d1dfbc4e94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3635724" name="e443784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387881" name="e4437840-01a3-11f1-90fd-6d1dfbc4e94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5093156" name="e7c7bd0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85122" name="e7c7bd00-01a3-11f1-90fd-6d1dfbc4e94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und WC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5784198" name="fa8b348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126873" name="fa8b3480-01a3-11f1-90fd-6d1dfbc4e94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0143963" name="ff06aa80-01a3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795137" name="ff06aa80-01a3-11f1-90fd-6d1dfbc4e94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80081" name="1c3bc720-01a4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177426" name="1c3bc720-01a4-11f1-90fd-6d1dfbc4e94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470862" name="22f6a5d0-01a4-11f1-90fd-6d1dfbc4e9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846387" name="22f6a5d0-01a4-11f1-90fd-6d1dfbc4e94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Rosgartenstrasse 5A, 8280 Kreuzlingen, Switzerland</w:t>
          </w:r>
        </w:p>
        <w:p>
          <w:pPr>
            <w:spacing w:before="0" w:after="0"/>
          </w:pPr>
          <w:r>
            <w:t>715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