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Richtergasse 9, 5742 Kölliken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813112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50729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