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71788" name="1624fcb0-e799-11ef-ab35-3f0eb51260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40195" name="1624fcb0-e799-11ef-ab35-3f0eb512609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773321" name="1bd1c6c0-e799-11ef-a0b2-b96444e224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767827" name="1bd1c6c0-e799-11ef-a0b2-b96444e224b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018399" name="65268da0-e79a-11ef-ba95-9b5499f97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234475" name="65268da0-e79a-11ef-ba95-9b5499f9718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178692" name="6a05ce80-e79a-11ef-a113-e7759e166f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825495" name="6a05ce80-e79a-11ef-a113-e7759e166fc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426750" name="7f8b2520-e79a-11ef-80ff-17a42e79f3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689851" name="7f8b2520-e79a-11ef-80ff-17a42e79f3d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157402" name="84533480-e79a-11ef-ba8e-93991b840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275662" name="84533480-e79a-11ef-ba8e-93991b840b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744026" name="9df82580-e79a-11ef-9624-8544b5fba3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969365" name="9df82580-e79a-11ef-9624-8544b5fba34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298254" name="a791ba20-e79a-11ef-adf4-894d4566eb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421786" name="a791ba20-e79a-11ef-adf4-894d4566eba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970255" name="b92e64e0-e79a-11ef-836b-d375f5cd49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822071" name="b92e64e0-e79a-11ef-836b-d375f5cd49c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362803" name="bf0ee920-e79a-11ef-b38f-57be20dfe6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185915" name="bf0ee920-e79a-11ef-b38f-57be20dfe6a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862618" name="ccc531f0-e79a-11ef-b65b-b7aefa6178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656136" name="ccc531f0-e79a-11ef-b65b-b7aefa61784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368974" name="d1fb6c70-e79a-11ef-b634-791f14b562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756550" name="d1fb6c70-e79a-11ef-b634-791f14b5621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334465" name="f55ac080-e79a-11ef-a251-11ed8de7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080030" name="f55ac080-e79a-11ef-a251-11ed8de799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877209" name="fa171010-e79a-11ef-8da1-0768a26479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784516" name="fa171010-e79a-11ef-8da1-0768a264795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081328" name="291b3210-e79b-11ef-8ef0-db0be190d7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304234" name="291b3210-e79b-11ef-8ef0-db0be190d75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81284" name="2fd414f0-e79b-11ef-aae6-3d0be7d610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695721" name="2fd414f0-e79b-11ef-aae6-3d0be7d6106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850916" name="41b087d0-e79b-11ef-9ba9-c98716163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016769" name="41b087d0-e79b-11ef-9ba9-c98716163e2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934167" name="48fafc50-e79b-11ef-8c13-073db703f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973358" name="48fafc50-e79b-11ef-8c13-073db703fe0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025408" name="d5186710-e79e-11ef-8807-2d53f59e6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110279" name="d5186710-e79e-11ef-8807-2d53f59e6fb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707410" name="ded11c70-e79e-11ef-8081-45c13d75f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364686" name="ded11c70-e79e-11ef-8081-45c13d75fb0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Putzen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632381" name="08d5a450-e79f-11ef-b8c5-b70f0e9d68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395450" name="08d5a450-e79f-11ef-b8c5-b70f0e9d68a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635509" name="0fa591a0-e79f-11ef-abd2-bd23b8bed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936795" name="0fa591a0-e79f-11ef-abd2-bd23b8bed55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4089407" name="2dac5620-e79f-11ef-af8e-5309d18589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468952" name="2dac5620-e79f-11ef-af8e-5309d18589b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388155" name="8060d260-e79f-11ef-beb1-9d268d432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801018" name="8060d260-e79f-11ef-beb1-9d268d43282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03874" name="9427b020-e79f-11ef-95a7-81808ffda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577902" name="9427b020-e79f-11ef-95a7-81808ffda2e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797377" name="995733e0-e79f-11ef-94a1-9307f0015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158977" name="995733e0-e79f-11ef-94a1-9307f0015c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853619" name="be0f3a20-e79f-11ef-9cba-d93ab4f493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191295" name="be0f3a20-e79f-11ef-9cba-d93ab4f4931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092389" name="c41aed10-e79f-11ef-984b-25a63b2d41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725675" name="c41aed10-e79f-11ef-984b-25a63b2d416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34171" name="ea197d10-e79f-11ef-9029-e31023677d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371853" name="ea197d10-e79f-11ef-9029-e31023677d6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362058" name="ef5fe430-e79f-11ef-9f7c-811296215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93558" name="ef5fe430-e79f-11ef-9f7c-811296215d2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149046" name="a8a8aec0-e7a2-11ef-8c08-7b1e90470a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75431" name="a8a8aec0-e7a2-11ef-8c08-7b1e90470a7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048823" name="ac96fff0-e7a2-11ef-a0b9-c9f9839928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551322" name="ac96fff0-e7a2-11ef-a0b9-c9f98399284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170594" name="d308c420-e7a2-11ef-bfe7-57f6b5c368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549390" name="d308c420-e7a2-11ef-bfe7-57f6b5c3685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377055" name="db9e5640-e7a2-11ef-a47b-45322b25b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526885" name="db9e5640-e7a2-11ef-a47b-45322b25bcf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Richtergasse 9, 5742 Kölliken </w:t>
          </w:r>
        </w:p>
        <w:p>
          <w:pPr>
            <w:spacing w:before="0" w:after="0"/>
          </w:pPr>
          <w:r>
            <w:t>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