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Oescherstrasse 17, 8702 Zollikon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38782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97045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