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Oescherstrasse 17, 8702 Zollikon</w:t>
          </w:r>
        </w:p>
        <w:p>
          <w:pPr>
            <w:spacing w:before="0" w:after="0"/>
          </w:pPr>
          <w:r>
            <w:t>664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