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914332" name="952f10c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5265033" name="952f10c0-ed58-11f0-a021-35a17ea9e94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65777847" name="9bb5990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0455785" name="9bb59900-ed58-11f0-a021-35a17ea9e94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4773918" name="b4fe875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3997167" name="b4fe8750-ed58-11f0-a021-35a17ea9e945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2151330" name="c84c166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801226" name="c84c1660-ed58-11f0-a021-35a17ea9e945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5456449" name="f00ffd1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960683" name="f00ffd10-ed58-11f0-a021-35a17ea9e94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471700" name="f2f4cd80-ed58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65312" name="f2f4cd80-ed58-11f0-a021-35a17ea9e94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7285827" name="7018c87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277882" name="7018c870-ed59-11f0-a021-35a17ea9e945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462740" name="766aac2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713990" name="766aac20-ed59-11f0-a021-35a17ea9e945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Wohnzimmer/ Gang / Esszimmer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2245515" name="9edcfb4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084161" name="9edcfb40-ed59-11f0-a021-35a17ea9e94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423860" name="a3d31f8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308352" name="a3d31f80-ed59-11f0-a021-35a17ea9e94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382713" name="fd96dc00-ed59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237882" name="fd96dc00-ed59-11f0-a021-35a17ea9e945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693813" name="0ceec6e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7169397" name="0ceec6e0-ed5a-11f0-a021-35a17ea9e94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768472" name="4e6ea9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2429177" name="4e6ea900-ed5a-11f0-a021-35a17ea9e94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829322" name="5681016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394987" name="56810160-ed5a-11f0-a021-35a17ea9e945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Sockelleiste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146864" name="69946da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458458" name="69946da0-ed5a-11f0-a021-35a17ea9e945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8145973" name="6f92b31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8371166" name="6f92b310-ed5a-11f0-a021-35a17ea9e94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 WC / Reduit / 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4594872" name="f0f51b0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2664906" name="f0f51b00-ed5a-11f0-a021-35a17ea9e945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107406" name="f791c350-ed5a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7036" name="f791c350-ed5a-11f0-a021-35a17ea9e94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 WC / Bad  / 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997481" name="033dbd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414702" name="033dbd30-ed5b-11f0-a021-35a17ea9e94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2861795" name="0a08053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817728" name="0a080530-ed5b-11f0-a021-35a17ea9e94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7211310" name="575ced0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667699" name="575ced00-ed5b-11f0-a021-35a17ea9e94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7568696" name="5c1014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4592265" name="5c1014d0-ed5b-11f0-a021-35a17ea9e94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510264" name="a73dafd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352307" name="a73dafd0-ed5b-11f0-a021-35a17ea9e945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7253999" name="ad5ee690-ed5b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6698198" name="ad5ee690-ed5b-11f0-a021-35a17ea9e945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1792237" name="0341714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724609" name="03417140-ed5c-11f0-a021-35a17ea9e94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969987" name="06acfde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121728" name="06acfde0-ed5c-11f0-a021-35a17ea9e94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28992" name="14b0ca7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678033" name="14b0ca70-ed5c-11f0-a021-35a17ea9e94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5050350" name="19ebbfe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926164" name="19ebbfe0-ed5c-11f0-a021-35a17ea9e94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9005980" name="ab11ccd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270471" name="ab11ccd0-ed5c-11f0-a021-35a17ea9e94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857579" name="aec58600-ed5c-11f0-a021-35a17ea9e9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484907" name="aec58600-ed5c-11f0-a021-35a17ea9e94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Kork 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4558458" name="c16ae360-03f3-11f1-9be0-11d99e4f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8949338" name="c16ae360-03f3-11f1-9be0-11d99e4f939e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5292246" name="33887340-03f4-11f1-9be0-11d99e4f939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8627496" name="33887340-03f4-11f1-9be0-11d99e4f939e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Oescherstrasse 17, 8702 Zollikon</w:t>
          </w:r>
        </w:p>
        <w:p>
          <w:pPr>
            <w:spacing w:before="0" w:after="0"/>
          </w:pPr>
          <w:r>
            <w:t>664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footer.xml" Type="http://schemas.openxmlformats.org/officeDocument/2006/relationships/footer" Id="rId3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