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Im Gässli 25/27, 8162 Steinmaur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1295400" cy="2880000"/>
            <wp:effectExtent l="0" t="0" r="0" b="0"/>
            <wp:docPr id="4564738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17817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