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5130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382272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927394" name="260e462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650775" name="260e462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710275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678724" name="9577d990-00e0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898247" name="9b3879c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899293" name="9b3879c0-00e0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057399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151551" name="ae882bb0-00e0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238311" name="b410c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855145" name="b410cbf0-00e0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4829866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347439" name="d07970d0-00e0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474485" name="eca6e17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049821" name="eca6e170-00e0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5354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252555" name="10aab2e0-00e1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419137" name="19100d4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082390" name="19100d40-00e1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607433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52140" name="526a3610-00e1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805210" name="5915f99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767973" name="5915f990-00e1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968825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225113" name="9eedc420-00e1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605966" name="a312b5b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767720" name="a312b5b0-00e1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745526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57869" name="f4f98c4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286029" name="fdf162a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411781" name="fdf162a0-00e2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287852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07495" name="daa39030-00e1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700204" name="eb76f78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68930" name="eb76f780-00e1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551194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729102" name="1dab4ad0-00e2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126533" name="28e1787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99428" name="28e17870-00e2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5011390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364159" name="4b0b80d0-00e2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312891" name="4f6b58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49507" name="4f6b5880-00e2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811120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783125" name="96903c80-00e2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181723" name="9fe0e1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190822" name="9fe0e140-00e2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605643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591923" name="baab8d90-00e2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045406" name="bffc06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350752" name="bffc06d0-00e2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4113669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901104" name="1c5eff40-00e3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323659" name="478041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157926" name="478041c0-00e3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990816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231776" name="75354e80-00e3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719289" name="7c02f1e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873835" name="7c02f1e0-00e3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778745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734395" name="93e9b820-00e3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448114" name="96dabd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298235" name="96dabd90-00e3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680638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488941" name="a5a05380-00e3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937652" name="a9a8955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002832" name="a9a89550-00e3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25/27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901437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318393" name="d066a4c0-00e3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628113" name="d98def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034772" name="d98def9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 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einschichtiger 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012119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384970" name="3f11df50-00e6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772726" name="50de4ca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95220" name="50de4ca0-00e6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Belagskleber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763731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408856" name="ab6bafd0-00e8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2446984" name="b3637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048861" name="b3637b50-00e8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8386319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33811" name="d5896500-00e8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652458" name="e4fac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123606" name="e4facb50-00e8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118161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95440" name="f95620e0-00e8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723995" name="fd2f637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771450" name="fd2f6370-00e8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475515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3117" name="183551c0-00ee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537853" name="21ab58d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196240" name="21ab58d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198813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14850" name="768944c0-00ee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489456" name="7c485e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095561" name="7c485e50-00ee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4931173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97061" name="8d54fe10-00ee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46461" name="93de45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770069" name="93de4570-00ee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7390001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252538" name="af1d1050-00ee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108047" name="b49758b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42498" name="b49758b0-00ee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150533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202646" name="c7b4b000-00ee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475259" name="ccc958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091186" name="ccc958c0-00ee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77336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287278" name="dacd7370-00ee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052512" name="dfb47c8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059991" name="dfb47c80-00ee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7423689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242753" name="1e87b530-00ef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259785" name="246923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230862" name="246923d0-00ef-11f1-bddf-0d0aebe13f0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535023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901022" name="4e7ffb30-00ef-11f1-bddf-0d0aebe13f0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576560" name="642c3ac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665270" name="642c3ac0-00ef-11f1-bddf-0d0aebe13f0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514701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79187" name="83e56a30-00ef-11f1-bddf-0d0aebe13f08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5329213" name="879860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582507" name="87986010-00ef-11f1-bddf-0d0aebe13f0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6911589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966644" name="95206cf0-00ef-11f1-bddf-0d0aebe13f0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673579" name="982a9f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85892" name="982a9fb0-00ef-11f1-bddf-0d0aebe13f0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378147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495396" name="a3b0c210-00ef-11f1-bddf-0d0aebe13f0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9948" name="a756236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75429" name="a7562360-00ef-11f1-bddf-0d0aebe13f08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6985338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824707" name="c0d84a20-00ef-11f1-bddf-0d0aebe13f0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290147" name="c7cd249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907329" name="c7cd2490-00ef-11f1-bddf-0d0aebe13f0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963148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536981" name="dd88f480-00ef-11f1-bddf-0d0aebe13f08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518511" name="e113c8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925679" name="e113c8f0-00ef-11f1-bddf-0d0aebe13f08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902659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450250" name="f8a6a2d0-00ef-11f1-bddf-0d0aebe13f0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344263" name="fcc9e6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477352" name="fcc9e6b0-00ef-11f1-bddf-0d0aebe13f08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980989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10447" name="e3a9c0a0-00f0-11f1-bddf-0d0aebe13f08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888288" name="ead9cf5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823451" name="ead9cf50-00f0-11f1-bddf-0d0aebe13f08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834084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506864" name="5f12c520-00f1-11f1-bddf-0d0aebe13f08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378540" name="663f787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49485" name="663f7870-00f1-11f1-bddf-0d0aebe13f08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Keller</w:t>
            </w:r>
          </w:p>
          <w:p>
            <w:pPr>
              <w:spacing w:before="0" w:after="0"/>
            </w:pPr>
            <w:r>
              <w:t>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464475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14248" name="3630f5e0-00f2-11f1-bddf-0d0aebe13f08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017565" name="39f020c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65488" name="39f020c0-00f2-11f1-bddf-0d0aebe13f0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009876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316359" name="bd4836d0-00f5-11f1-bddf-0d0aebe13f0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964359" name="c09e66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193855" name="c09e66b0-00f5-11f1-bddf-0d0aebe13f08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932350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299774" name="dd546840-00f5-11f1-bddf-0d0aebe13f08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758308" name="dfd6cd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305683" name="dfd6cd60-00f5-11f1-bddf-0d0aebe13f0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925084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86474" name="f072d100-00f5-11f1-bddf-0d0aebe13f08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310961" name="f5115f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335301" name="f5115f60-00f5-11f1-bddf-0d0aebe13f08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814833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382139" name="fceddab0-00f5-11f1-bddf-0d0aebe13f0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396469" name="00e246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316033" name="00e24660-00f6-11f1-bddf-0d0aebe13f08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198295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02464" name="29549580-00f6-11f1-bddf-0d0aebe13f08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353633" name="354d76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040995" name="354d76e0-00f6-11f1-bddf-0d0aebe13f08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064624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923729" name="46430c30-00f6-11f1-bddf-0d0aebe13f0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05075" name="4a3e55b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061968" name="4a3e55b0-00f6-11f1-bddf-0d0aebe13f08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215475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660057" name="5751ced0-00f6-11f1-bddf-0d0aebe13f0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8932277" name="5b51fa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988660" name="5b51fa50-00f6-11f1-bddf-0d0aebe13f08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519976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271805" name="64a84460-00f6-11f1-bddf-0d0aebe13f08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010626" name="6abd6d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934547" name="6abd6d30-00f6-11f1-bddf-0d0aebe13f08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864559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614893" name="75d71220-00f6-11f1-bddf-0d0aebe13f08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189737" name="8aa1cb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684942" name="8aa1cb50-00f6-11f1-bddf-0d0aebe13f08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4588793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41127" name="9d774430-00f6-11f1-bddf-0d0aebe13f08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107978" name="a0e7169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542197" name="a0e71690-00f6-11f1-bddf-0d0aebe13f0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1603674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25698" name="bb32cee0-00f6-11f1-bddf-0d0aebe13f08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936093" name="bde03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706627" name="bde03ba0-00f6-11f1-bddf-0d0aebe13f0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00919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259709" name="d395a2f0-00f6-11f1-bddf-0d0aebe13f08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710898" name="dd0e90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205050" name="dd0e9030-00f6-11f1-bddf-0d0aebe13f08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589082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925412" name="ff2389f0-00f6-11f1-bddf-0d0aebe13f0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726034" name="02ba1e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653148" name="02ba1e30-00f7-11f1-bddf-0d0aebe13f0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846820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132220" name="0bcccf90-00f7-11f1-bddf-0d0aebe13f08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211077" name="119fe65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30531" name="119fe650-00f7-11f1-bddf-0d0aebe13f0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162082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111053" name="1dcd4530-00f7-11f1-bddf-0d0aebe13f08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8998573" name="21b8b0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367389" name="21b8b030-00f7-11f1-bddf-0d0aebe13f08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529400" name="6d99514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47561" name="6d995140-0128-11f1-91cd-21493e5484f4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846288" name="7139a98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721864" name="7139a980-0128-11f1-91cd-21493e5484f4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footer.xml" Type="http://schemas.openxmlformats.org/officeDocument/2006/relationships/footer" Id="rId11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