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9787617" name="265c48e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10104" name="265c48e0-004d-11f1-87ed-993008be97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19480404" name="2c0e1c0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286923" name="2c0e1c00-004d-11f1-87ed-993008be97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1334450" name="b0fe8cb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654090" name="b0fe8cb0-004d-11f1-87ed-993008be97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2974359" name="b788be7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356277" name="b788be70-004d-11f1-87ed-993008be9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9640899" name="d87e176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00213" name="d87e1760-004d-11f1-87ed-993008be97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332050" name="dd6e965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987795" name="dd6e9650-004d-11f1-87ed-993008be97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6871001" name="0b2aa7f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656057" name="0b2aa7f0-004e-11f1-87ed-993008be97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96331574" name="21d544b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720448" name="21d544b0-004e-11f1-87ed-993008be97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elastische Bodenbeläge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46804" name="35485d2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982101" name="35485d20-004e-11f1-87ed-993008be97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0110890" name="393d8c2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180239" name="393d8c20-004e-11f1-87ed-993008be97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4335472" name="5bfa85b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2163" name="5bfa85b0-004e-11f1-87ed-993008be97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393887" name="5ee12ae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749941" name="5ee12ae0-004e-11f1-87ed-993008be97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6092391" name="7127350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609742" name="71273500-004e-11f1-87ed-993008be97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9984001" name="76b6da2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363156" name="76b6da20-004e-11f1-87ed-993008be97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0894004" name="92b4130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040721" name="92b41300-004e-11f1-87ed-993008be97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53609" name="9adfbfc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335588" name="9adfbfc0-004e-11f1-87ed-993008be97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0556467" name="e9e3901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481261" name="e9e39010-004e-11f1-87ed-993008be97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614383" name="edbc366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336832" name="edbc3660-004e-11f1-87ed-993008be97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Fensterleibung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7645925" name="1cff40b0-005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64102" name="1cff40b0-0050-11f1-87ed-993008be97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8237821" name="2019c720-005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449739" name="2019c720-0050-11f1-87ed-993008be977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581263" name="3ffee890-005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726235" name="3ffee890-0050-11f1-87ed-993008be977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3405823" name="48641be0-005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097149" name="48641be0-0050-11f1-87ed-993008be97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Heinrich-Federerstrasse 1, 9500 Wil, Schweiz</w:t>
          </w:r>
        </w:p>
        <w:p>
          <w:pPr>
            <w:spacing w:before="0" w:after="0"/>
          </w:pPr>
          <w:r>
            <w:t>693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