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Schlauchwaschanlage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2741389" name="005b0fd0-0108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531487" name="005b0fd0-0108-11f1-b581-c760f5e85c3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7168732" name="07531e90-0108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900426" name="07531e90-0108-11f1-b581-c760f5e85c3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Schlauchwaschanlage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770451" name="43843fb0-0109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8010163" name="43843fb0-0109-11f1-b581-c760f5e85c3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1629742" name="478c0c50-0109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5458189" name="478c0c50-0109-11f1-b581-c760f5e85c3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Garderobe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9926426" name="30f98ea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8177180" name="30f98ea0-010d-11f1-a852-c5c84742ed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7132638" name="36ceef5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967978" name="36ceef50-010d-11f1-a852-c5c84742ed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Garderobe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4351393" name="5facd18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1781105" name="5facd180-010d-11f1-a852-c5c84742ed1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1586126" name="6965fc1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2578768" name="6965fc10-010d-11f1-a852-c5c84742ed1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Mehrzweckhalle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574430" name="a27afe3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570581" name="a27afe30-0110-11f1-a852-c5c84742ed1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2158671" name="aad498c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5199284" name="aad498c0-0110-11f1-a852-c5c84742ed1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Mehrzweckhalle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6501247" name="ea01d85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7843405" name="ea01d850-0110-11f1-a852-c5c84742ed1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170876" name="eda7aed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5483383" name="eda7aed0-0110-11f1-a852-c5c84742ed1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Mehrzweckhalle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1797259" name="fe8660c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499843" name="fe8660c0-0110-11f1-a852-c5c84742ed1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0730660" name="111ea990-0111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328693" name="111ea990-0111-11f1-a852-c5c84742ed1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Pausenraum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1134183" name="c5385070-0111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1114006" name="c5385070-0111-11f1-a852-c5c84742ed18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9688991" name="c924f3f0-0111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636905" name="c924f3f0-0111-11f1-a852-c5c84742ed18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