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zementös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94,604 %</w:t>
            </w:r>
          </w:p>
          <w:p>
            <w:pPr>
              <w:spacing w:before="0" w:after="0" w:line="240" w:lineRule="auto"/>
            </w:pPr>
            <w:r>
              <w:t>Risikomenge: 0.65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MaP-55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MaP-54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ehemaliger Belagskleber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32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alte 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Bitumenbahn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Fensterbank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18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Elektrokasten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Heizungsrohre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FCKW: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Unterstand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235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188.00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Zwischenboden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Schwermetall: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Faserzement Rohr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Kaminanschluss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Heizungsrohre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Formteil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Holzschutzmittel: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gesamtes Gebäude 37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Juchstrasse 37/39, 9548 Matzingen, Switzerland</w:t>
          </w:r>
        </w:p>
        <w:p>
          <w:pPr>
            <w:spacing w:before="0" w:after="0"/>
          </w:pPr>
          <w:r>
            <w:t>622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