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Juchstrasse 37/39, 9548 Matzingen, Switzerland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622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366587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19996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