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Juchstrasse 37/39, 9548 Matzingen, Switzerland</w:t>
          </w:r>
        </w:p>
        <w:p>
          <w:pPr>
            <w:spacing w:before="0" w:after="0"/>
          </w:pPr>
          <w:r>
            <w:t>622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