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5.4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(elastische) Bodenbeläge inkl. Kleber zementös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39183067" name="c2d51de0-0026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2748399" name="c2d51de0-0026-11f1-87ed-993008be977a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66339076" name="c9ad2180-0026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50245308" name="c9ad2180-0026-11f1-87ed-993008be977a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03333670" name="03152d00-0027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7578887" name="03152d00-0027-11f1-87ed-993008be977a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8907322" name="1195f1c0-0027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48307160" name="1195f1c0-0027-11f1-87ed-993008be977a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85496108" name="28b52240-0027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589725" name="28b52240-0027-11f1-87ed-993008be977a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1609930" name="2ecf0600-0027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5720055" name="2ecf0600-0027-11f1-87ed-993008be977a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(elastische) Bodenbeläge inkl. Kleber zementös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27036492" name="4e456010-0027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4040266" name="4e456010-0027-11f1-87ed-993008be977a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498712" name="5237a8e0-0027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8048895" name="5237a8e0-0027-11f1-87ed-993008be977a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9228066" name="919a7760-0027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1292141" name="919a7760-0027-11f1-87ed-993008be977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8027611" name="98e44fa0-0027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08633876" name="98e44fa0-0027-11f1-87ed-993008be977a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8033466" name="f422ec50-0027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13840758" name="f422ec50-0027-11f1-87ed-993008be977a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0073760" name="fb6857c0-0027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53430886" name="fb6857c0-0027-11f1-87ed-993008be977a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ehemaliger Belagskleber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78165344" name="24a23ca0-0028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50880017" name="24a23ca0-0028-11f1-87ed-993008be977a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1355367" name="27c74a60-0028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1778611" name="27c74a60-0028-11f1-87ed-993008be977a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</w:t>
            </w:r>
          </w:p>
          <w:p>
            <w:pPr>
              <w:spacing w:before="0" w:after="0"/>
            </w:pPr>
            <w:r>
              <w:t>alle Stockwerke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gesamtes Gebäude 37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7860627" name="469a86a0-0028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7699948" name="469a86a0-0028-11f1-87ed-993008be977a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66342891" name="4bc6d610-0028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80526944" name="4bc6d610-0028-11f1-87ed-993008be977a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Balkon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Bitumenbahn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3247000" name="82e518a0-0028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1668455" name="82e518a0-0028-11f1-87ed-993008be977a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9340544" name="89f654b0-0028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5556528" name="89f654b0-0028-11f1-87ed-993008be977a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Wohnhaus 37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Fensterbank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3033898" name="aff9edc0-0028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5287767" name="aff9edc0-0028-11f1-87ed-993008be977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727380" name="bb463b70-0028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7939614" name="bb463b70-0028-11f1-87ed-993008be977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ehemaliger Belagskleber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40784335" name="ee2e7570-0028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6280695" name="ee2e7570-0028-11f1-87ed-993008be977a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03523287" name="f202d600-0028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5184477" name="f202d600-0028-11f1-87ed-993008be977a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4511045" name="948a8080-0029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8698733" name="948a8080-0029-11f1-87ed-993008be977a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9192311" name="99f119d0-0029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0661866" name="99f119d0-0029-11f1-87ed-993008be977a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ehemaliger Belagskleber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40694811" name="3da0c990-002a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0498932" name="3da0c990-002a-11f1-87ed-993008be977a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2705924" name="4235e210-002a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5044426" name="4235e210-002a-11f1-87ed-993008be977a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Teppichkleber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4907357" name="6e6e12d0-002a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9104938" name="6e6e12d0-002a-11f1-87ed-993008be977a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8818419" name="95714190-002a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20671205" name="95714190-002a-11f1-87ed-993008be977a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Rohrisolation </w:t>
            </w:r>
          </w:p>
          <w:p>
            <w:pPr>
              <w:spacing w:before="0" w:after="0"/>
            </w:pPr>
            <w:r>
              <w:t>Heizungsrohre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29525608" name="e4b09440-002a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15146744" name="e4b09440-002a-11f1-87ed-993008be977a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29378366" name="e8e7fc60-002a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8691967" name="e8e7fc60-002a-11f1-87ed-993008be977a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  <w:p>
            <w:pPr>
              <w:spacing w:before="0" w:after="0"/>
            </w:pPr>
            <w:r>
              <w:t>FCKW: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14785243" name="10c70c30-002b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9054745" name="10c70c30-002b-11f1-87ed-993008be977a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7767464" name="172d6240-002b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812879" name="172d6240-002b-11f1-87ed-993008be977a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06773166" name="279b02e0-002b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7021641" name="279b02e0-002b-11f1-87ed-993008be977a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55879583" name="2bae4130-002b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8170686" name="2bae4130-002b-11f1-87ed-993008be977a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91492700" name="bddf5580-002b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06421516" name="bddf5580-002b-11f1-87ed-993008be977a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498426" name="c26ccce0-002b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7032765" name="c26ccce0-002b-11f1-87ed-993008be977a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Deckenpanelen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25466428" name="b05b71e0-002c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4210969" name="b05b71e0-002c-11f1-87ed-993008be977a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9675489" name="c01504c0-002c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5669955" name="c01504c0-002c-11f1-87ed-993008be977a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ehemaliger Belagskleber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82748654" name="da325a10-002c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30276065" name="da325a10-002c-11f1-87ed-993008be977a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5086475" name="df2d1230-002c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1166946" name="df2d1230-002c-11f1-87ed-993008be977a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Wohnbereich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ehemaliger Belagskleber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79086832" name="6f512300-002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37127999" name="6f512300-002e-11f1-87ed-993008be977a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21101090" name="76821c10-002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04272261" name="76821c10-002e-11f1-87ed-993008be977a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ehemaliger Belagskleber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75931216" name="8a46afe0-002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29775293" name="8a46afe0-002e-11f1-87ed-993008be977a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5077124" name="90554900-002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4603848" name="90554900-002e-11f1-87ed-993008be977a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ehemaliger Belagskleber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93380988" name="a5d1ed10-002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58652160" name="a5d1ed10-002e-11f1-87ed-993008be977a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76483" name="b471f9a0-002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22563572" name="b471f9a0-002e-11f1-87ed-993008be977a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 und 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42260021" name="c627d1b0-002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3742930" name="c627d1b0-002e-11f1-87ed-993008be977a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24491084" name="d2700b90-002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2598806" name="d2700b90-002e-11f1-87ed-993008be977a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22501026" name="69b26d40-002f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25271242" name="69b26d40-002f-11f1-87ed-993008be977a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80757253" name="70f47d50-002f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60161082" name="70f47d50-002f-11f1-87ed-993008be977a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7712513" name="8102e6f0-002f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914714" name="8102e6f0-002f-11f1-87ed-993008be977a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4749838" name="84e50320-002f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375049" name="84e50320-002f-11f1-87ed-993008be977a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16633976" name="d6bb7b70-002f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85419253" name="d6bb7b70-002f-11f1-87ed-993008be977a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85336970" name="dbaf7cd0-002f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00394108" name="dbaf7cd0-002f-11f1-87ed-993008be977a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2646794" name="64dc4230-0031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2488987" name="64dc4230-0031-11f1-87ed-993008be977a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88623928" name="72499b20-0031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1795836" name="72499b20-0031-11f1-87ed-993008be977a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5960101" name="85467220-0031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4809602" name="85467220-0031-11f1-87ed-993008be977a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73277785" name="890575f0-0031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44579864" name="890575f0-0031-11f1-87ed-993008be977a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18904664" name="9799e9c0-0031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6724770" name="9799e9c0-0031-11f1-87ed-993008be977a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43034422" name="9b0bdf00-0031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60776738" name="9b0bdf00-0031-11f1-87ed-993008be977a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2953121" name="9e78e6b0-003b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2133597" name="9e78e6b0-003b-11f1-87ed-993008be977a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6254266" name="a1b5c230-003b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85253095" name="a1b5c230-003b-11f1-87ed-993008be977a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55264228" name="ba672b70-003b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1886986" name="ba672b70-003b-11f1-87ed-993008be977a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95673018" name="be8b59b0-003b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39430728" name="be8b59b0-003b-11f1-87ed-993008be977a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819251704" name="cb41beb0-003b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5068445" name="cb41beb0-003b-11f1-87ed-993008be977a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42309718" name="d300c6f0-003b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5003129" name="d300c6f0-003b-11f1-87ed-993008be977a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2541532" name="0f5304a0-003d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29868148" name="0f5304a0-003d-11f1-87ed-993008be977a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17956471" name="169d2b00-003d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7425494" name="169d2b00-003d-11f1-87ed-993008be977a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4722311" name="26b24b60-003d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74547264" name="26b24b60-003d-11f1-87ed-993008be977a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0900472" name="2d2d13d0-003d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9061469" name="2d2d13d0-003d-11f1-87ed-993008be977a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Deckenpanelen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41706333" name="13a85f90-003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2014606" name="13a85f90-003e-11f1-87ed-993008be977a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7096033" name="194aa250-003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68388684" name="194aa250-003e-11f1-87ed-993008be977a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Deckenpanelen 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24767677" name="33d4c330-003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6909937" name="33d4c330-003e-11f1-87ed-993008be977a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3859022" name="393282e0-003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95133528" name="393282e0-003e-11f1-87ed-993008be977a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(elastische) Bodenbeläge inkl. Kleber zementös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5018039" name="777ed850-003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6185806" name="777ed850-003e-11f1-87ed-993008be977a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50696302" name="7bf1e9e0-003e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63157767" name="7bf1e9e0-003e-11f1-87ed-993008be977a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Heizraum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LAP</w:t>
            </w:r>
          </w:p>
          <w:p>
            <w:pPr>
              <w:spacing w:before="0" w:after="0"/>
            </w:pPr>
            <w:r>
              <w:t>Kaminanschluss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95092699" name="b97956c0-0040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3810628" name="b97956c0-0040-11f1-87ed-993008be977a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33418791" name="bd831f30-0040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94029994" name="bd831f30-0040-11f1-87ed-993008be977a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VM-22</w:t>
            </w:r>
          </w:p>
          <w:p>
            <w:pPr>
              <w:spacing w:before="0" w:after="0"/>
            </w:pPr>
            <w:r>
              <w:t>Rohrisolation </w:t>
            </w:r>
          </w:p>
          <w:p>
            <w:pPr>
              <w:spacing w:before="0" w:after="0"/>
            </w:pPr>
            <w:r>
              <w:t>Heizungsrohre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373101" name="359bc030-0041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7914934" name="359bc030-0041-11f1-87ed-993008be977a.jpg"/>
                          <pic:cNvPicPr/>
                        </pic:nvPicPr>
                        <pic:blipFill>
                          <a:blip r:embed="rId8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88104151" name="3bc70910-0041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5155707" name="3bc70910-0041-11f1-87ed-993008be977a.jpg"/>
                          <pic:cNvPicPr/>
                        </pic:nvPicPr>
                        <pic:blipFill>
                          <a:blip r:embed="rId8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  <w:p>
            <w:pPr>
              <w:spacing w:before="0" w:after="0"/>
            </w:pPr>
            <w:r>
              <w:t>PAK: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Keller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48438580" name="f9cf1b50-0041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78509302" name="f9cf1b50-0041-11f1-87ed-993008be977a.jpg"/>
                          <pic:cNvPicPr/>
                        </pic:nvPicPr>
                        <pic:blipFill>
                          <a:blip r:embed="rId8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3351350" name="fe68c7b0-0041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8837711" name="fe68c7b0-0041-11f1-87ed-993008be977a.jpg"/>
                          <pic:cNvPicPr/>
                        </pic:nvPicPr>
                        <pic:blipFill>
                          <a:blip r:embed="rId8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Tankraum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71084209" name="0cfa2e40-0042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7641231" name="0cfa2e40-0042-11f1-87ed-993008be977a.jpg"/>
                          <pic:cNvPicPr/>
                        </pic:nvPicPr>
                        <pic:blipFill>
                          <a:blip r:embed="rId8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6223575" name="11f3d4f0-0042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30183671" name="11f3d4f0-0042-11f1-87ed-993008be977a.jpg"/>
                          <pic:cNvPicPr/>
                        </pic:nvPicPr>
                        <pic:blipFill>
                          <a:blip r:embed="rId8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Tankraum </w:t>
            </w:r>
          </w:p>
          <w:p>
            <w:pPr>
              <w:spacing w:before="0" w:after="0"/>
            </w:pPr>
            <w:r>
              <w:t>UG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4778861" name="2446b050-0042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5367087" name="2446b050-0042-11f1-87ed-993008be977a.jpg"/>
                          <pic:cNvPicPr/>
                        </pic:nvPicPr>
                        <pic:blipFill>
                          <a:blip r:embed="rId8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56030797" name="27c43e50-0042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6029881" name="27c43e50-0042-11f1-87ed-993008be977a.jpg"/>
                          <pic:cNvPicPr/>
                        </pic:nvPicPr>
                        <pic:blipFill>
                          <a:blip r:embed="rId8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gesamtes Gebäude 39 und Garagen</w:t>
            </w:r>
          </w:p>
          <w:p>
            <w:pPr>
              <w:spacing w:before="0" w:after="0"/>
            </w:pPr>
            <w:r>
              <w:t>alle Stockwerke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alte Fenster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05093292" name="c26a3d60-0042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6785455" name="c26a3d60-0042-11f1-87ed-993008be977a.jpg"/>
                          <pic:cNvPicPr/>
                        </pic:nvPicPr>
                        <pic:blipFill>
                          <a:blip r:embed="rId9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56735978" name="c6404ba0-0042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14920294" name="c6404ba0-0042-11f1-87ed-993008be977a.jpg"/>
                          <pic:cNvPicPr/>
                        </pic:nvPicPr>
                        <pic:blipFill>
                          <a:blip r:embed="rId9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Haus 39 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63798461" name="7e475950-0043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7325889" name="7e475950-0043-11f1-87ed-993008be977a.jpg"/>
                          <pic:cNvPicPr/>
                        </pic:nvPicPr>
                        <pic:blipFill>
                          <a:blip r:embed="rId9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53558563" name="805d6810-0043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5326232" name="805d6810-0043-11f1-87ed-993008be977a.jpg"/>
                          <pic:cNvPicPr/>
                        </pic:nvPicPr>
                        <pic:blipFill>
                          <a:blip r:embed="rId9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Haus 39 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71736243" name="854a6490-0043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888693" name="854a6490-0043-11f1-87ed-993008be977a.jpg"/>
                          <pic:cNvPicPr/>
                        </pic:nvPicPr>
                        <pic:blipFill>
                          <a:blip r:embed="rId9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7564175" name="8999e890-0043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1188618" name="8999e890-0043-11f1-87ed-993008be977a.jpg"/>
                          <pic:cNvPicPr/>
                        </pic:nvPicPr>
                        <pic:blipFill>
                          <a:blip r:embed="rId9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Esszimmer </w:t>
            </w:r>
          </w:p>
          <w:p>
            <w:pPr>
              <w:spacing w:before="0" w:after="0"/>
            </w:pPr>
            <w:r>
              <w:t>Haus 39 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Sockel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04644654" name="90be3770-0043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4666216" name="90be3770-0043-11f1-87ed-993008be977a.jpg"/>
                          <pic:cNvPicPr/>
                        </pic:nvPicPr>
                        <pic:blipFill>
                          <a:blip r:embed="rId9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95412878" name="95ce2540-0043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88084" name="95ce2540-0043-11f1-87ed-993008be977a.jpg"/>
                          <pic:cNvPicPr/>
                        </pic:nvPicPr>
                        <pic:blipFill>
                          <a:blip r:embed="rId9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</w:t>
            </w:r>
          </w:p>
          <w:p>
            <w:pPr>
              <w:spacing w:before="0" w:after="0"/>
            </w:pPr>
            <w:r>
              <w:t>Haus 39 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49092434" name="9c20a530-0043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4764489" name="9c20a530-0043-11f1-87ed-993008be977a.jpg"/>
                          <pic:cNvPicPr/>
                        </pic:nvPicPr>
                        <pic:blipFill>
                          <a:blip r:embed="rId9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6281478" name="9f6521d0-0043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53818689" name="9f6521d0-0043-11f1-87ed-993008be977a.jpg"/>
                          <pic:cNvPicPr/>
                        </pic:nvPicPr>
                        <pic:blipFill>
                          <a:blip r:embed="rId9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Wohnung</w:t>
            </w:r>
          </w:p>
          <w:p>
            <w:pPr>
              <w:spacing w:before="0" w:after="0"/>
            </w:pPr>
            <w:r>
              <w:t>Haus 39 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Verputz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86967770" name="a4a96610-0043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8415625" name="a4a96610-0043-11f1-87ed-993008be977a.jpg"/>
                          <pic:cNvPicPr/>
                        </pic:nvPicPr>
                        <pic:blipFill>
                          <a:blip r:embed="rId10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69084745" name="a7d72660-0043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94932751" name="a7d72660-0043-11f1-87ed-993008be977a.jpg"/>
                          <pic:cNvPicPr/>
                        </pic:nvPicPr>
                        <pic:blipFill>
                          <a:blip r:embed="rId10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Fassade, Sockel</w:t>
            </w:r>
          </w:p>
          <w:p>
            <w:pPr>
              <w:spacing w:before="0" w:after="0"/>
            </w:pPr>
            <w:r>
              <w:t>Haus 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37271877" name="29cca690-0044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8213599" name="29cca690-0044-11f1-87ed-993008be977a.jpg"/>
                          <pic:cNvPicPr/>
                        </pic:nvPicPr>
                        <pic:blipFill>
                          <a:blip r:embed="rId10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82516115" name="2dc5a620-0044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33924802" name="2dc5a620-0044-11f1-87ed-993008be977a.jpg"/>
                          <pic:cNvPicPr/>
                        </pic:nvPicPr>
                        <pic:blipFill>
                          <a:blip r:embed="rId10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Haus 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140040494" name="3b452780-0044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42477045" name="3b452780-0044-11f1-87ed-993008be977a.jpg"/>
                          <pic:cNvPicPr/>
                        </pic:nvPicPr>
                        <pic:blipFill>
                          <a:blip r:embed="rId10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9478575" name="409be250-0044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31270629" name="409be250-0044-11f1-87ed-993008be977a.jpg"/>
                          <pic:cNvPicPr/>
                        </pic:nvPicPr>
                        <pic:blipFill>
                          <a:blip r:embed="rId10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Haus 39, Stall zu Wohnung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97099961" name="e86d0130-0044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50861810" name="e86d0130-0044-11f1-87ed-993008be977a.jpg"/>
                          <pic:cNvPicPr/>
                        </pic:nvPicPr>
                        <pic:blipFill>
                          <a:blip r:embed="rId10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923210040" name="130febf0-0045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60814046" name="130febf0-0045-11f1-87ed-993008be977a.jpg"/>
                          <pic:cNvPicPr/>
                        </pic:nvPicPr>
                        <pic:blipFill>
                          <a:blip r:embed="rId10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Haus 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671081" name="798b1ee0-0045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1462053" name="798b1ee0-0045-11f1-87ed-993008be977a.jpg"/>
                          <pic:cNvPicPr/>
                        </pic:nvPicPr>
                        <pic:blipFill>
                          <a:blip r:embed="rId10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34616573" name="7c9a33a0-0045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71587885" name="7c9a33a0-0045-11f1-87ed-993008be977a.jpg"/>
                          <pic:cNvPicPr/>
                        </pic:nvPicPr>
                        <pic:blipFill>
                          <a:blip r:embed="rId10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</w:t>
            </w:r>
          </w:p>
          <w:p>
            <w:pPr>
              <w:spacing w:before="0" w:after="0"/>
            </w:pPr>
            <w:r>
              <w:t>Haus 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17360783" name="ae028460-0045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4667083" name="ae028460-0045-11f1-87ed-993008be977a.jpg"/>
                          <pic:cNvPicPr/>
                        </pic:nvPicPr>
                        <pic:blipFill>
                          <a:blip r:embed="rId1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85593342" name="b33a4580-0045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8960193" name="b33a4580-0045-11f1-87ed-993008be977a.jpg"/>
                          <pic:cNvPicPr/>
                        </pic:nvPicPr>
                        <pic:blipFill>
                          <a:blip r:embed="rId1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Garagen</w:t>
            </w:r>
          </w:p>
          <w:p>
            <w:pPr>
              <w:spacing w:before="0" w:after="0"/>
            </w:pPr>
            <w:r>
              <w:t>Haus 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30836638" name="d1541cd0-0045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6349053" name="d1541cd0-0045-11f1-87ed-993008be977a.jpg"/>
                          <pic:cNvPicPr/>
                        </pic:nvPicPr>
                        <pic:blipFill>
                          <a:blip r:embed="rId1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05697683" name="d381ab30-0045-11f1-87ed-993008be977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64361207" name="d381ab30-0045-11f1-87ed-993008be977a.jpg"/>
                          <pic:cNvPicPr/>
                        </pic:nvPicPr>
                        <pic:blipFill>
                          <a:blip r:embed="rId1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114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Juchstrasse 37/39, 9548 Matzingen, Switzerland</w:t>
          </w:r>
        </w:p>
        <w:p>
          <w:pPr>
            <w:spacing w:before="0" w:after="0"/>
          </w:pPr>
          <w:r>
            <w:t>622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media/document_image_rId82.jpeg" Type="http://schemas.openxmlformats.org/officeDocument/2006/relationships/image" Id="rId82"/>
    <Relationship Target="media/document_image_rId83.jpeg" Type="http://schemas.openxmlformats.org/officeDocument/2006/relationships/image" Id="rId83"/>
    <Relationship Target="media/document_image_rId84.jpeg" Type="http://schemas.openxmlformats.org/officeDocument/2006/relationships/image" Id="rId84"/>
    <Relationship Target="media/document_image_rId85.jpeg" Type="http://schemas.openxmlformats.org/officeDocument/2006/relationships/image" Id="rId85"/>
    <Relationship Target="media/document_image_rId86.jpeg" Type="http://schemas.openxmlformats.org/officeDocument/2006/relationships/image" Id="rId86"/>
    <Relationship Target="media/document_image_rId87.jpeg" Type="http://schemas.openxmlformats.org/officeDocument/2006/relationships/image" Id="rId87"/>
    <Relationship Target="media/document_image_rId88.jpeg" Type="http://schemas.openxmlformats.org/officeDocument/2006/relationships/image" Id="rId88"/>
    <Relationship Target="media/document_image_rId89.jpeg" Type="http://schemas.openxmlformats.org/officeDocument/2006/relationships/image" Id="rId89"/>
    <Relationship Target="media/document_image_rId90.jpeg" Type="http://schemas.openxmlformats.org/officeDocument/2006/relationships/image" Id="rId90"/>
    <Relationship Target="media/document_image_rId91.jpeg" Type="http://schemas.openxmlformats.org/officeDocument/2006/relationships/image" Id="rId91"/>
    <Relationship Target="media/document_image_rId92.jpeg" Type="http://schemas.openxmlformats.org/officeDocument/2006/relationships/image" Id="rId92"/>
    <Relationship Target="media/document_image_rId93.jpeg" Type="http://schemas.openxmlformats.org/officeDocument/2006/relationships/image" Id="rId93"/>
    <Relationship Target="media/document_image_rId94.jpeg" Type="http://schemas.openxmlformats.org/officeDocument/2006/relationships/image" Id="rId94"/>
    <Relationship Target="media/document_image_rId95.jpeg" Type="http://schemas.openxmlformats.org/officeDocument/2006/relationships/image" Id="rId95"/>
    <Relationship Target="media/document_image_rId96.jpeg" Type="http://schemas.openxmlformats.org/officeDocument/2006/relationships/image" Id="rId96"/>
    <Relationship Target="media/document_image_rId97.jpeg" Type="http://schemas.openxmlformats.org/officeDocument/2006/relationships/image" Id="rId97"/>
    <Relationship Target="media/document_image_rId98.jpeg" Type="http://schemas.openxmlformats.org/officeDocument/2006/relationships/image" Id="rId98"/>
    <Relationship Target="media/document_image_rId99.jpeg" Type="http://schemas.openxmlformats.org/officeDocument/2006/relationships/image" Id="rId99"/>
    <Relationship Target="media/document_image_rId100.jpeg" Type="http://schemas.openxmlformats.org/officeDocument/2006/relationships/image" Id="rId100"/>
    <Relationship Target="media/document_image_rId101.jpeg" Type="http://schemas.openxmlformats.org/officeDocument/2006/relationships/image" Id="rId101"/>
    <Relationship Target="media/document_image_rId102.jpeg" Type="http://schemas.openxmlformats.org/officeDocument/2006/relationships/image" Id="rId102"/>
    <Relationship Target="media/document_image_rId103.jpeg" Type="http://schemas.openxmlformats.org/officeDocument/2006/relationships/image" Id="rId103"/>
    <Relationship Target="media/document_image_rId104.jpeg" Type="http://schemas.openxmlformats.org/officeDocument/2006/relationships/image" Id="rId104"/>
    <Relationship Target="media/document_image_rId105.jpeg" Type="http://schemas.openxmlformats.org/officeDocument/2006/relationships/image" Id="rId105"/>
    <Relationship Target="media/document_image_rId106.jpeg" Type="http://schemas.openxmlformats.org/officeDocument/2006/relationships/image" Id="rId106"/>
    <Relationship Target="media/document_image_rId107.jpeg" Type="http://schemas.openxmlformats.org/officeDocument/2006/relationships/image" Id="rId107"/>
    <Relationship Target="media/document_image_rId108.jpeg" Type="http://schemas.openxmlformats.org/officeDocument/2006/relationships/image" Id="rId108"/>
    <Relationship Target="media/document_image_rId109.jpeg" Type="http://schemas.openxmlformats.org/officeDocument/2006/relationships/image" Id="rId109"/>
    <Relationship Target="media/document_image_rId110.jpeg" Type="http://schemas.openxmlformats.org/officeDocument/2006/relationships/image" Id="rId110"/>
    <Relationship Target="media/document_image_rId111.jpeg" Type="http://schemas.openxmlformats.org/officeDocument/2006/relationships/image" Id="rId111"/>
    <Relationship Target="media/document_image_rId112.jpeg" Type="http://schemas.openxmlformats.org/officeDocument/2006/relationships/image" Id="rId112"/>
    <Relationship Target="media/document_image_rId113.jpeg" Type="http://schemas.openxmlformats.org/officeDocument/2006/relationships/image" Id="rId113"/>
    <Relationship Target="footer.xml" Type="http://schemas.openxmlformats.org/officeDocument/2006/relationships/footer" Id="rId114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