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Kobelhöhe 38, 9244 Niederuzwil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140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9173028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7848466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