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749057" name="e77d5ed0-dcb1-11ef-a6cb-9dca76d690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681582" name="e77d5ed0-dcb1-11ef-a6cb-9dca76d6908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4291795" name="efa89660-dcb1-11ef-86f4-23f96f520d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703050" name="efa89660-dcb1-11ef-86f4-23f96f520d6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1073233" name="fcbcabc0-dcb1-11ef-8d1d-3b00ca2fe9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616293" name="fcbcabc0-dcb1-11ef-8d1d-3b00ca2fe9e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8628773" name="018a1250-dcb2-11ef-85ec-8dfa115486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675615" name="018a1250-dcb2-11ef-85ec-8dfa1154863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6145903" name="a3596950-dcb2-11ef-bc50-0b7261e70c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802014" name="a3596950-dcb2-11ef-bc50-0b7261e70cc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0742844" name="ab496ca0-dcb2-11ef-a9d8-dbf6c3d51e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214655" name="ab496ca0-dcb2-11ef-a9d8-dbf6c3d51e9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6930416" name="c05c2b50-dcb2-11ef-9f46-9b56778abb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466818" name="c05c2b50-dcb2-11ef-9f46-9b56778abb0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2335153" name="ca628b80-dcb2-11ef-807c-d772cca555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109705" name="ca628b80-dcb2-11ef-807c-d772cca555c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8491539" name="a686e610-dcb3-11ef-8ca3-9f0369f59b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535997" name="a686e610-dcb3-11ef-8ca3-9f0369f59b9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9273086" name="b33f46e0-dcb3-11ef-915f-25335ff7f4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6495" name="b33f46e0-dcb3-11ef-915f-25335ff7f44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407089" name="e96c72b0-dcb3-11ef-a856-273fa71cb3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005126" name="e96c72b0-dcb3-11ef-a856-273fa71cb37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1787451" name="efe71410-dcb3-11ef-943d-b120305c02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255249" name="efe71410-dcb3-11ef-943d-b120305c02f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735571" name="ffeb1d70-dcb3-11ef-8976-4dd7e0d1a7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921228" name="ffeb1d70-dcb3-11ef-8976-4dd7e0d1a75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1158273" name="09c6c420-dcb4-11ef-927d-f98eff8435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180726" name="09c6c420-dcb4-11ef-927d-f98eff84356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2453406" name="1e725c90-dcb4-11ef-a3e5-0fd724cb49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236606" name="1e725c90-dcb4-11ef-a3e5-0fd724cb49b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2231151" name="233ed8c0-dcb4-11ef-9f9b-15d1ca253d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367657" name="233ed8c0-dcb4-11ef-9f9b-15d1ca253df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6291753" name="ac6bdd00-e7bd-11ef-ba97-b3b00f557d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200951" name="ac6bdd00-e7bd-11ef-ba97-b3b00f557d7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1480011" name="b16360d0-e7bd-11ef-8355-75687e9a07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076014" name="b16360d0-e7bd-11ef-8355-75687e9a075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Schichtenanalyse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8089647" name="d9fbfca0-e7bd-11ef-9bde-3379de0157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779973" name="d9fbfca0-e7bd-11ef-9bde-3379de01570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8760128" name="e09fd0e0-e7bd-11ef-9980-bff44b9307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834912" name="e09fd0e0-e7bd-11ef-9980-bff44b9307b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3267744" name="165bc450-e7be-11ef-ae57-d3fcf45258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9966613" name="165bc450-e7be-11ef-ae57-d3fcf45258c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9072197" name="1b44a220-e7be-11ef-b3f7-8b93783915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994536" name="1b44a220-e7be-11ef-b3f7-8b937839150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Kobelhöhe 38, 9244 Niederuzwil</w:t>
          </w:r>
        </w:p>
        <w:p>
          <w:pPr>
            <w:spacing w:before="0" w:after="0"/>
          </w:pPr>
          <w:r>
            <w:t>140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