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Gerenstrasse 74 8105 Regensdorf</w:t>
          </w:r>
        </w:p>
        <w:p>
          <w:pPr>
            <w:spacing w:before="0" w:after="0"/>
          </w:pPr>
          <w:r>
            <w:t>716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