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</w:t>
            </w:r>
          </w:p>
          <w:p>
            <w:pPr>
              <w:spacing w:before="0" w:after="0"/>
            </w:pPr>
            <w:r>
              <w:t>8.OG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64897762" name="228e6500-011e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2632519" name="228e6500-011e-11f1-a852-c5c84742ed1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74963527" name="27f01c50-011e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5266054" name="27f01c50-011e-11f1-a852-c5c84742ed18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</w:t>
            </w:r>
          </w:p>
          <w:p>
            <w:pPr>
              <w:spacing w:before="0" w:after="0"/>
            </w:pPr>
            <w:r>
              <w:t>8.OG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52199801" name="3d8e5220-011e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7326774" name="3d8e5220-011e-11f1-a852-c5c84742ed1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41894546" name="422d2ea0-011e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9513571" name="422d2ea0-011e-11f1-a852-c5c84742ed18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8.OG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24492989" name="539d7230-011e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9606923" name="539d7230-011e-11f1-a852-c5c84742ed18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34303016" name="59a331b0-011e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2865684" name="59a331b0-011e-11f1-a852-c5c84742ed18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8.OG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9929438" name="7279af20-011e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6037645" name="7279af20-011e-11f1-a852-c5c84742ed18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51508448" name="76e323c0-011e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299005" name="76e323c0-011e-11f1-a852-c5c84742ed18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8.OG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65433058" name="a26d3a30-011e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7884452" name="a26d3a30-011e-11f1-a852-c5c84742ed18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20826187" name="b06a9e20-011e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4752183" name="b06a9e20-011e-11f1-a852-c5c84742ed18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8.OG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94805037" name="ced358c0-011e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014385" name="ced358c0-011e-11f1-a852-c5c84742ed18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81290242" name="d3e01240-011e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4304002" name="d3e01240-011e-11f1-a852-c5c84742ed18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Gerenstrasse 74 8105 Regensdorf</w:t>
          </w:r>
        </w:p>
        <w:p>
          <w:pPr>
            <w:spacing w:before="0" w:after="0"/>
          </w:pPr>
          <w:r>
            <w:t>716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