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Im Gässli 25/27, 8162 Steinmaur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631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