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ehemaliger Belagskleber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8668665" name="14756bf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549999" name="14756bf0-00e0-11f1-bddf-0d0aebe13f0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7763665" name="260e462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119460" name="260e4620-00e0-11f1-bddf-0d0aebe13f0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3213972" name="9577d99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3309238" name="9577d990-00e0-11f1-bddf-0d0aebe13f0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0407964" name="9b3879c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870844" name="9b3879c0-00e0-11f1-bddf-0d0aebe13f0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8779339" name="ae882bb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395671" name="ae882bb0-00e0-11f1-bddf-0d0aebe13f0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7722902" name="b410cbf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271071" name="b410cbf0-00e0-11f1-bddf-0d0aebe13f0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Korkdämmung </w:t>
            </w:r>
          </w:p>
          <w:p>
            <w:pPr>
              <w:spacing w:before="0" w:after="0"/>
            </w:pPr>
            <w:r>
              <w:t>Radiatirennischen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0267777" name="d07970d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078563" name="d07970d0-00e0-11f1-bddf-0d0aebe13f0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3054063" name="eca6e170-00e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279874" name="eca6e170-00e0-11f1-bddf-0d0aebe13f0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Korkdämmung </w:t>
            </w:r>
          </w:p>
          <w:p>
            <w:pPr>
              <w:spacing w:before="0" w:after="0"/>
            </w:pPr>
            <w:r>
              <w:t>Radiatirennischen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1325639" name="10aab2e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987808" name="10aab2e0-00e1-11f1-bddf-0d0aebe13f0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5192846" name="19100d4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729020" name="19100d40-00e1-11f1-bddf-0d0aebe13f0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inkl. zementösem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6702155" name="526a361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042537" name="526a3610-00e1-11f1-bddf-0d0aebe13f0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6658946" name="5915f99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637237" name="5915f990-00e1-11f1-bddf-0d0aebe13f0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7890525" name="9eedc42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172338" name="9eedc420-00e1-11f1-bddf-0d0aebe13f0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1980703" name="a312b5b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494461" name="a312b5b0-00e1-11f1-bddf-0d0aebe13f0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Parkettkleber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7002911" name="f4f98c4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1901354" name="f4f98c40-00e2-11f1-bddf-0d0aebe13f0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1516733" name="fdf162a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989625" name="fdf162a0-00e2-11f1-bddf-0d0aebe13f0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inkl. zementösem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8249417" name="daa3903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048057" name="daa39030-00e1-11f1-bddf-0d0aebe13f0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8560905" name="eb76f780-00e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938872" name="eb76f780-00e1-11f1-bddf-0d0aebe13f0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4210455" name="1dab4ad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978665" name="1dab4ad0-00e2-11f1-bddf-0d0aebe13f0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7171718" name="28e1787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114915" name="28e17870-00e2-11f1-bddf-0d0aebe13f0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Rohrisolation </w:t>
            </w:r>
          </w:p>
          <w:p>
            <w:pPr>
              <w:spacing w:before="0" w:after="0"/>
            </w:pPr>
            <w:r>
              <w:t>Wasserleitungen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3910863" name="4b0b80d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853857" name="4b0b80d0-00e2-11f1-bddf-0d0aebe13f0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5423396" name="4f6b588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621267" name="4f6b5880-00e2-11f1-bddf-0d0aebe13f0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FCKW: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8223474" name="96903c8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691531" name="96903c80-00e2-11f1-bddf-0d0aebe13f0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5967611" name="9fe0e14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313405" name="9fe0e140-00e2-11f1-bddf-0d0aebe13f0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161343" name="baab8d9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0359" name="baab8d90-00e2-11f1-bddf-0d0aebe13f0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5614116" name="bffc06d0-00e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727816" name="bffc06d0-00e2-11f1-bddf-0d0aebe13f0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 inkl. bituminösem 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8260446" name="1c5eff4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263833" name="1c5eff40-00e3-11f1-bddf-0d0aebe13f0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5894452" name="478041c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439487" name="478041c0-00e3-11f1-bddf-0d0aebe13f0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9129456" name="75354e8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776334" name="75354e80-00e3-11f1-bddf-0d0aebe13f0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1154390" name="7c02f1e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54882" name="7c02f1e0-00e3-11f1-bddf-0d0aebe13f0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9334064" name="93e9b82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190844" name="93e9b820-00e3-11f1-bddf-0d0aebe13f0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6888068" name="96dabd9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084695" name="96dabd90-00e3-11f1-bddf-0d0aebe13f0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25/1.OG/Mitte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0204422" name="a5a0538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807287" name="a5a05380-00e3-11f1-bddf-0d0aebe13f0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0564322" name="a9a8955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112638" name="a9a89550-00e3-11f1-bddf-0d0aebe13f0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25/27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Fassadenschindel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6288808" name="d066a4c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47103" name="d066a4c0-00e3-11f1-bddf-0d0aebe13f0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7892535" name="d98def90-00e3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750946" name="d98def90-00e3-11f1-bddf-0d0aebe13f08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Zwischenböden </w:t>
            </w:r>
          </w:p>
          <w:p>
            <w:pPr>
              <w:spacing w:before="0" w:after="0"/>
            </w:pPr>
            <w:r>
              <w:t>Treppenhaus 25/27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einschichtiger 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512941" name="3f11df50-00e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68583" name="3f11df50-00e6-11f1-bddf-0d0aebe13f0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9896072" name="50de4ca0-00e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454923" name="50de4ca0-00e6-11f1-bddf-0d0aebe13f08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Zwischenböden </w:t>
            </w:r>
          </w:p>
          <w:p>
            <w:pPr>
              <w:spacing w:before="0" w:after="0"/>
            </w:pPr>
            <w:r>
              <w:t>Treppenhaus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Belagskleber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30029488" name="ab6bafd0-00e8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251153" name="ab6bafd0-00e8-11f1-bddf-0d0aebe13f08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5680595" name="b3637b50-00e8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5442160" name="b3637b50-00e8-11f1-bddf-0d0aebe13f08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4364573" name="d5896500-00e8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836340" name="d5896500-00e8-11f1-bddf-0d0aebe13f08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270309" name="e4facb50-00e8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5695369" name="e4facb50-00e8-11f1-bddf-0d0aebe13f08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8505499" name="f95620e0-00e8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772351" name="f95620e0-00e8-11f1-bddf-0d0aebe13f08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0802008" name="fd2f6370-00e8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986435" name="fd2f6370-00e8-11f1-bddf-0d0aebe13f0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inkl. zementösem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7709974" name="183551c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503608" name="183551c0-00ee-11f1-bddf-0d0aebe13f08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0021933" name="21ab58d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204749" name="21ab58d0-00ee-11f1-bddf-0d0aebe13f08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4094056" name="768944c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727741" name="768944c0-00ee-11f1-bddf-0d0aebe13f08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5704834" name="7c485e5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4208016" name="7c485e50-00ee-11f1-bddf-0d0aebe13f08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653283" name="8d54fe1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001356" name="8d54fe10-00ee-11f1-bddf-0d0aebe13f08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982512" name="93de457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860347" name="93de4570-00ee-11f1-bddf-0d0aebe13f08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 inkl. bituminösem 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047741" name="af1d105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522334" name="af1d1050-00ee-11f1-bddf-0d0aebe13f0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0505603" name="b49758b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046140" name="b49758b0-00ee-11f1-bddf-0d0aebe13f08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6907609" name="c7b4b00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688878" name="c7b4b000-00ee-11f1-bddf-0d0aebe13f08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1778007" name="ccc958c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03530" name="ccc958c0-00ee-11f1-bddf-0d0aebe13f08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6900846" name="dacd737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101591" name="dacd7370-00ee-11f1-bddf-0d0aebe13f08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5164363" name="dfb47c80-00ee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153951" name="dfb47c80-00ee-11f1-bddf-0d0aebe13f08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321302" name="1e87b53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788955" name="1e87b530-00ef-11f1-bddf-0d0aebe13f08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2576869" name="246923d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24451" name="246923d0-00ef-11f1-bddf-0d0aebe13f08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 inkl. bituminösem 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3137461" name="4e7ffb3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666176" name="4e7ffb30-00ef-11f1-bddf-0d0aebe13f08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8470978" name="642c3ac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647748" name="642c3ac0-00ef-11f1-bddf-0d0aebe13f08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8633668" name="83e56a3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986132" name="83e56a30-00ef-11f1-bddf-0d0aebe13f08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025656" name="8798601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010370" name="87986010-00ef-11f1-bddf-0d0aebe13f08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3666297" name="95206cf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877138" name="95206cf0-00ef-11f1-bddf-0d0aebe13f08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3454218" name="982a9fb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716198" name="982a9fb0-00ef-11f1-bddf-0d0aebe13f08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6603669" name="a3b0c21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13789" name="a3b0c210-00ef-11f1-bddf-0d0aebe13f08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6656327" name="a756236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3519859" name="a7562360-00ef-11f1-bddf-0d0aebe13f08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inkl. zementösem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3187401" name="c0d84a2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841321" name="c0d84a20-00ef-11f1-bddf-0d0aebe13f08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9309503" name="c7cd249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88565" name="c7cd2490-00ef-11f1-bddf-0d0aebe13f08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855622" name="dd88f48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782137" name="dd88f480-00ef-11f1-bddf-0d0aebe13f08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1159587" name="e113c8f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3995541" name="e113c8f0-00ef-11f1-bddf-0d0aebe13f08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25/DG/Rechts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Parkettkleber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7928544" name="f8a6a2d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03778" name="f8a6a2d0-00ef-11f1-bddf-0d0aebe13f08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4744376" name="fcc9e6b0-00ef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134414" name="fcc9e6b0-00ef-11f1-bddf-0d0aebe13f08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25/27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Rohrummantelung </w:t>
            </w:r>
          </w:p>
          <w:p>
            <w:pPr>
              <w:spacing w:before="0" w:after="0"/>
            </w:pPr>
            <w:r>
              <w:t>Wasserleitungen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582366" name="e3a9c0a0-00f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471215" name="e3a9c0a0-00f0-11f1-bddf-0d0aebe13f08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769400" name="ead9cf50-00f0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516154" name="ead9cf50-00f0-11f1-bddf-0d0aebe13f08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25/27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Kellerboden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7658208" name="5f12c520-00f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102718" name="5f12c520-00f1-11f1-bddf-0d0aebe13f08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9867845" name="663f7870-00f1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6037958" name="663f7870-00f1-11f1-bddf-0d0aebe13f08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Keller</w:t>
            </w:r>
          </w:p>
          <w:p>
            <w:pPr>
              <w:spacing w:before="0" w:after="0"/>
            </w:pPr>
            <w:r>
              <w:t>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0368493" name="3630f5e0-00f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177543" name="3630f5e0-00f2-11f1-bddf-0d0aebe13f08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4529674" name="39f020c0-00f2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75717" name="39f020c0-00f2-11f1-bddf-0d0aebe13f08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 inkl. bituminösem 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2079385" name="bd4836d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767965" name="bd4836d0-00f5-11f1-bddf-0d0aebe13f08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765488" name="c09e66b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670623" name="c09e66b0-00f5-11f1-bddf-0d0aebe13f08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7277903" name="dd54684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879885" name="dd546840-00f5-11f1-bddf-0d0aebe13f08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2447866" name="dfd6cd6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143210" name="dfd6cd60-00f5-11f1-bddf-0d0aebe13f08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9484352" name="f072d10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921540" name="f072d100-00f5-11f1-bddf-0d0aebe13f08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4603454" name="f5115f6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935505" name="f5115f60-00f5-11f1-bddf-0d0aebe13f08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8989288" name="fceddab0-00f5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973453" name="fceddab0-00f5-11f1-bddf-0d0aebe13f08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9631489" name="00e2466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022512" name="00e24660-00f6-11f1-bddf-0d0aebe13f08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inkl. zementösem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2963898" name="2954958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505719" name="29549580-00f6-11f1-bddf-0d0aebe13f08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4732141" name="354d76e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88226" name="354d76e0-00f6-11f1-bddf-0d0aebe13f08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5337576" name="46430c3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020500" name="46430c30-00f6-11f1-bddf-0d0aebe13f08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538481" name="4a3e55b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25138" name="4a3e55b0-00f6-11f1-bddf-0d0aebe13f08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4260177" name="5751ced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738846" name="5751ced0-00f6-11f1-bddf-0d0aebe13f08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9781685" name="5b51fa5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146765" name="5b51fa50-00f6-11f1-bddf-0d0aebe13f08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9030662" name="64a8446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248309" name="64a84460-00f6-11f1-bddf-0d0aebe13f08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7462969" name="6abd6d3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546713" name="6abd6d30-00f6-11f1-bddf-0d0aebe13f08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inkl. zementösem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0831994" name="75d7122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528004" name="75d71220-00f6-11f1-bddf-0d0aebe13f08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2307977" name="8aa1cb5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074687" name="8aa1cb50-00f6-11f1-bddf-0d0aebe13f08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Parkettkleber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2617542" name="9d77443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05729" name="9d774430-00f6-11f1-bddf-0d0aebe13f08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0043679" name="a0e7169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179491" name="a0e71690-00f6-11f1-bddf-0d0aebe13f08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inkl. zementösem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3320599" name="bb32cee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909010" name="bb32cee0-00f6-11f1-bddf-0d0aebe13f08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5118293" name="bde03ba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841044" name="bde03ba0-00f6-11f1-bddf-0d0aebe13f08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inkl. zementösem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0698677" name="d395a2f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613837" name="d395a2f0-00f6-11f1-bddf-0d0aebe13f08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2406789" name="dd0e903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813215" name="dd0e9030-00f6-11f1-bddf-0d0aebe13f08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inkl. zementösem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0914096" name="ff2389f0-00f6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0248728" name="ff2389f0-00f6-11f1-bddf-0d0aebe13f08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3028159" name="02ba1e30-00f7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176894" name="02ba1e30-00f7-11f1-bddf-0d0aebe13f08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4644393" name="0bcccf90-00f7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531248" name="0bcccf90-00f7-11f1-bddf-0d0aebe13f08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6145830" name="119fe650-00f7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950190" name="119fe650-00f7-11f1-bddf-0d0aebe13f08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27/DG/Rechts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8754618" name="1dcd4530-00f7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640517" name="1dcd4530-00f7-11f1-bddf-0d0aebe13f08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1466983" name="21b8b030-00f7-11f1-bddf-0d0aebe13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484894" name="21b8b030-00f7-11f1-bddf-0d0aebe13f08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25/27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8988931" name="6d995140-0128-11f1-91cd-21493e5484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782593" name="6d995140-0128-11f1-91cd-21493e5484f4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1228631" name="7139a980-0128-11f1-91cd-21493e5484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588739" name="7139a980-0128-11f1-91cd-21493e5484f4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1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Im Gässli 25/27, 8162 Steinmaur</w:t>
          </w:r>
        </w:p>
        <w:p>
          <w:pPr>
            <w:spacing w:before="0" w:after="0"/>
          </w:pPr>
          <w:r>
            <w:t>631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footer.xml" Type="http://schemas.openxmlformats.org/officeDocument/2006/relationships/footer" Id="rId11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