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25/1.OG/Mitte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ehemaliger Belagskleber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32378528" name="14756bf0-00e0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1808389" name="14756bf0-00e0-11f1-bddf-0d0aebe13f08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03866496" name="260e4620-00e0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6924307" name="260e4620-00e0-11f1-bddf-0d0aebe13f08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25/1.OG/Mitte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69382576" name="9577d990-00e0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2655126" name="9577d990-00e0-11f1-bddf-0d0aebe13f08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71978059" name="9b3879c0-00e0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546776" name="9b3879c0-00e0-11f1-bddf-0d0aebe13f08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25/1.OG/Mitte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07721408" name="ae882bb0-00e0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8881576" name="ae882bb0-00e0-11f1-bddf-0d0aebe13f08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79505012" name="b410cbf0-00e0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0583645" name="b410cbf0-00e0-11f1-bddf-0d0aebe13f08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25/1.OG/Mitte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Korkdämmung </w:t>
            </w:r>
          </w:p>
          <w:p>
            <w:pPr>
              <w:spacing w:before="0" w:after="0"/>
            </w:pPr>
            <w:r>
              <w:t>Radiatirennischen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8905990" name="d07970d0-00e0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3775575" name="d07970d0-00e0-11f1-bddf-0d0aebe13f08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92887046" name="eca6e170-00e0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0631008" name="eca6e170-00e0-11f1-bddf-0d0aebe13f08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PAK: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25/1.OG/Mitte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Korkdämmung </w:t>
            </w:r>
          </w:p>
          <w:p>
            <w:pPr>
              <w:spacing w:before="0" w:after="0"/>
            </w:pPr>
            <w:r>
              <w:t>Radiatirennischen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74524707" name="10aab2e0-00e1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5803055" name="10aab2e0-00e1-11f1-bddf-0d0aebe13f08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46196433" name="19100d40-00e1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8008875" name="19100d40-00e1-11f1-bddf-0d0aebe13f08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25/1.OG/Mitte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(elastische) Bodenbeläge inkl. zementösem Kleber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90076069" name="526a3610-00e1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0634118" name="526a3610-00e1-11f1-bddf-0d0aebe13f08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40415166" name="5915f990-00e1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4394999" name="5915f990-00e1-11f1-bddf-0d0aebe13f08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25/1.OG/Mitte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4342821" name="9eedc420-00e1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7042038" name="9eedc420-00e1-11f1-bddf-0d0aebe13f08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12715587" name="a312b5b0-00e1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479292" name="a312b5b0-00e1-11f1-bddf-0d0aebe13f08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</w:t>
            </w:r>
          </w:p>
          <w:p>
            <w:pPr>
              <w:spacing w:before="0" w:after="0"/>
            </w:pPr>
            <w:r>
              <w:t>25/1.OG/Mitte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Parkettkleber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28974481" name="f4f98c40-00e2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5855093" name="f4f98c40-00e2-11f1-bddf-0d0aebe13f08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61942257" name="fdf162a0-00e2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6431766" name="fdf162a0-00e2-11f1-bddf-0d0aebe13f08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25/1.OG/Mitte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(elastische) Bodenbeläge inkl. zementösem Kleber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62734852" name="daa39030-00e1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0795922" name="daa39030-00e1-11f1-bddf-0d0aebe13f08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68115754" name="eb76f780-00e1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8860053" name="eb76f780-00e1-11f1-bddf-0d0aebe13f08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25/1.OG/Mitte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07771601" name="1dab4ad0-00e2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8433997" name="1dab4ad0-00e2-11f1-bddf-0d0aebe13f08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05964017" name="28e17870-00e2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1021089" name="28e17870-00e2-11f1-bddf-0d0aebe13f08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25/1.OG/Mitte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Rohrisolation </w:t>
            </w:r>
          </w:p>
          <w:p>
            <w:pPr>
              <w:spacing w:before="0" w:after="0"/>
            </w:pPr>
            <w:r>
              <w:t>Wasserleitungen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3216543" name="4b0b80d0-00e2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1696532" name="4b0b80d0-00e2-11f1-bddf-0d0aebe13f08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08870106" name="4f6b5880-00e2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8133960" name="4f6b5880-00e2-11f1-bddf-0d0aebe13f08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  <w:p>
            <w:pPr>
              <w:spacing w:before="0" w:after="0"/>
            </w:pPr>
            <w:r>
              <w:t>FCKW: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25/1.OG/Mitte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60594094" name="96903c80-00e2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1023062" name="96903c80-00e2-11f1-bddf-0d0aebe13f08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36452384" name="9fe0e140-00e2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6788646" name="9fe0e140-00e2-11f1-bddf-0d0aebe13f08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25/1.OG/Mitte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91397944" name="baab8d90-00e2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720646" name="baab8d90-00e2-11f1-bddf-0d0aebe13f08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54837205" name="bffc06d0-00e2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5354288" name="bffc06d0-00e2-11f1-bddf-0d0aebe13f08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25/1.OG/Mitte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(elastische) Bodenbeläge inkl. bituminösem Kleber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32371954" name="1c5eff40-00e3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9090606" name="1c5eff40-00e3-11f1-bddf-0d0aebe13f08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48958260" name="478041c0-00e3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500829" name="478041c0-00e3-11f1-bddf-0d0aebe13f08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25/1.OG/Mitte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4056241" name="75354e80-00e3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5766253" name="75354e80-00e3-11f1-bddf-0d0aebe13f08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94592274" name="7c02f1e0-00e3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141809" name="7c02f1e0-00e3-11f1-bddf-0d0aebe13f08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25/1.OG/Mitte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62418730" name="93e9b820-00e3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7744271" name="93e9b820-00e3-11f1-bddf-0d0aebe13f08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85958515" name="96dabd90-00e3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2526631" name="96dabd90-00e3-11f1-bddf-0d0aebe13f08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25/1.OG/Mitte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69363154" name="a5a05380-00e3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7932039" name="a5a05380-00e3-11f1-bddf-0d0aebe13f08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874809" name="a9a89550-00e3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9383930" name="a9a89550-00e3-11f1-bddf-0d0aebe13f08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</w:t>
            </w:r>
          </w:p>
          <w:p>
            <w:pPr>
              <w:spacing w:before="0" w:after="0"/>
            </w:pPr>
            <w:r>
              <w:t>25/27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Faserzement </w:t>
            </w:r>
          </w:p>
          <w:p>
            <w:pPr>
              <w:spacing w:before="0" w:after="0"/>
            </w:pPr>
            <w:r>
              <w:t>Fassadenschindel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95275236" name="d066a4c0-00e3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9003531" name="d066a4c0-00e3-11f1-bddf-0d0aebe13f08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21791735" name="d98def90-00e3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9104464" name="d98def90-00e3-11f1-bddf-0d0aebe13f08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und Zwischenböden </w:t>
            </w:r>
          </w:p>
          <w:p>
            <w:pPr>
              <w:spacing w:before="0" w:after="0"/>
            </w:pPr>
            <w:r>
              <w:t>Treppenhaus 25/27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einschichtiger Bodenbelag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19185665" name="3f11df50-00e6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9437580" name="3f11df50-00e6-11f1-bddf-0d0aebe13f08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69198564" name="50de4ca0-00e6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1466820" name="50de4ca0-00e6-11f1-bddf-0d0aebe13f08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und Zwischenböden </w:t>
            </w:r>
          </w:p>
          <w:p>
            <w:pPr>
              <w:spacing w:before="0" w:after="0"/>
            </w:pPr>
            <w:r>
              <w:t>Treppenhaus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Belagskleber</w:t>
            </w:r>
          </w:p>
          <w:p>
            <w:pPr>
              <w:spacing w:before="0" w:after="0"/>
            </w:pPr>
            <w:r>
              <w:t>Bodenbelag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345204977" name="ab6bafd0-00e8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0075473" name="ab6bafd0-00e8-11f1-bddf-0d0aebe13f08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2033819372" name="b3637b50-00e8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6599246" name="b3637b50-00e8-11f1-bddf-0d0aebe13f08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</w:t>
            </w:r>
          </w:p>
          <w:p>
            <w:pPr>
              <w:spacing w:before="0" w:after="0"/>
            </w:pPr>
            <w:r>
              <w:t>25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81422855" name="d5896500-00e8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8106543" name="d5896500-00e8-11f1-bddf-0d0aebe13f08.jpg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587104" name="e4facb50-00e8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932881" name="e4facb50-00e8-11f1-bddf-0d0aebe13f08.jpg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</w:t>
            </w:r>
          </w:p>
          <w:p>
            <w:pPr>
              <w:spacing w:before="0" w:after="0"/>
            </w:pPr>
            <w:r>
              <w:t>25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21916579" name="f95620e0-00e8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6108263" name="f95620e0-00e8-11f1-bddf-0d0aebe13f08.jpg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43247564" name="fd2f6370-00e8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3215425" name="fd2f6370-00e8-11f1-bddf-0d0aebe13f08.jpg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 </w:t>
            </w:r>
          </w:p>
          <w:p>
            <w:pPr>
              <w:spacing w:before="0" w:after="0"/>
            </w:pPr>
            <w:r>
              <w:t>25/DG/Rechts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(elastische) Bodenbeläge inkl. zementösem Kleber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45451474" name="183551c0-00ee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1141404" name="183551c0-00ee-11f1-bddf-0d0aebe13f08.jpg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57708137" name="21ab58d0-00ee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0861231" name="21ab58d0-00ee-11f1-bddf-0d0aebe13f08.jpg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 </w:t>
            </w:r>
          </w:p>
          <w:p>
            <w:pPr>
              <w:spacing w:before="0" w:after="0"/>
            </w:pPr>
            <w:r>
              <w:t>25/DG/Rechts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96906000" name="768944c0-00ee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7760879" name="768944c0-00ee-11f1-bddf-0d0aebe13f08.jpg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874985" name="7c485e50-00ee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8705779" name="7c485e50-00ee-11f1-bddf-0d0aebe13f08.jpg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 </w:t>
            </w:r>
          </w:p>
          <w:p>
            <w:pPr>
              <w:spacing w:before="0" w:after="0"/>
            </w:pPr>
            <w:r>
              <w:t>25/DG/Rechts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38887213" name="8d54fe10-00ee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8592313" name="8d54fe10-00ee-11f1-bddf-0d0aebe13f08.jpg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83952496" name="93de4570-00ee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1438773" name="93de4570-00ee-11f1-bddf-0d0aebe13f08.jpg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25/DG/Rechts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(elastische) Bodenbeläge inkl. bituminösem Kleber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56637772" name="af1d1050-00ee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7282660" name="af1d1050-00ee-11f1-bddf-0d0aebe13f08.jpg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82702435" name="b49758b0-00ee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0490776" name="b49758b0-00ee-11f1-bddf-0d0aebe13f08.jpg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25/DG/Rechts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578376" name="c7b4b000-00ee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7308134" name="c7b4b000-00ee-11f1-bddf-0d0aebe13f08.jpg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98818776" name="ccc958c0-00ee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2901955" name="ccc958c0-00ee-11f1-bddf-0d0aebe13f08.jpg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25/DG/Rechts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88038322" name="dacd7370-00ee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0239580" name="dacd7370-00ee-11f1-bddf-0d0aebe13f08.jpg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73635565" name="dfb47c80-00ee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8645644" name="dfb47c80-00ee-11f1-bddf-0d0aebe13f08.jpg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25/DG/Rechts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66300342" name="1e87b530-00ef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8436799" name="1e87b530-00ef-11f1-bddf-0d0aebe13f08.jpg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47775156" name="246923d0-00ef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5036611" name="246923d0-00ef-11f1-bddf-0d0aebe13f08.jpg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25/DG/Rechts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(elastische) Bodenbeläge inkl. bituminösem Kleber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7410716" name="4e7ffb30-00ef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6853317" name="4e7ffb30-00ef-11f1-bddf-0d0aebe13f08.jpg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67210892" name="642c3ac0-00ef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1015833" name="642c3ac0-00ef-11f1-bddf-0d0aebe13f08.jpg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25/DG/Rechts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71223082" name="83e56a30-00ef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8819926" name="83e56a30-00ef-11f1-bddf-0d0aebe13f08.jpg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12097163" name="87986010-00ef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2417196" name="87986010-00ef-11f1-bddf-0d0aebe13f08.jpg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25/DG/Rechts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07857702" name="95206cf0-00ef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3640489" name="95206cf0-00ef-11f1-bddf-0d0aebe13f08.jpg"/>
                          <pic:cNvPicPr/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77501207" name="982a9fb0-00ef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1489328" name="982a9fb0-00ef-11f1-bddf-0d0aebe13f08.jpg"/>
                          <pic:cNvPicPr/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25/DG/Rechts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32728376" name="a3b0c210-00ef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2994427" name="a3b0c210-00ef-11f1-bddf-0d0aebe13f08.jpg"/>
                          <pic:cNvPicPr/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22946708" name="a7562360-00ef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0626491" name="a7562360-00ef-11f1-bddf-0d0aebe13f08.jpg"/>
                          <pic:cNvPicPr/>
                        </pic:nvPicPr>
                        <pic:blipFill>
                          <a:blip r:embed="rId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25/DG/Rechts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(elastische) Bodenbeläge inkl. zementösem Kleber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96739182" name="c0d84a20-00ef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4676716" name="c0d84a20-00ef-11f1-bddf-0d0aebe13f08.jpg"/>
                          <pic:cNvPicPr/>
                        </pic:nvPicPr>
                        <pic:blipFill>
                          <a:blip r:embed="rId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70625847" name="c7cd2490-00ef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9160620" name="c7cd2490-00ef-11f1-bddf-0d0aebe13f08.jpg"/>
                          <pic:cNvPicPr/>
                        </pic:nvPicPr>
                        <pic:blipFill>
                          <a:blip r:embed="rId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25/DG/Rechts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31436250" name="dd88f480-00ef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8756342" name="dd88f480-00ef-11f1-bddf-0d0aebe13f08.jpg"/>
                          <pic:cNvPicPr/>
                        </pic:nvPicPr>
                        <pic:blipFill>
                          <a:blip r:embed="rId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18280698" name="e113c8f0-00ef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5750201" name="e113c8f0-00ef-11f1-bddf-0d0aebe13f08.jpg"/>
                          <pic:cNvPicPr/>
                        </pic:nvPicPr>
                        <pic:blipFill>
                          <a:blip r:embed="rId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25/DG/Rechts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Parkettkleber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4110934" name="f8a6a2d0-00ef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1220746" name="f8a6a2d0-00ef-11f1-bddf-0d0aebe13f08.jpg"/>
                          <pic:cNvPicPr/>
                        </pic:nvPicPr>
                        <pic:blipFill>
                          <a:blip r:embed="rId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94956968" name="fcc9e6b0-00ef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7621269" name="fcc9e6b0-00ef-11f1-bddf-0d0aebe13f08.jpg"/>
                          <pic:cNvPicPr/>
                        </pic:nvPicPr>
                        <pic:blipFill>
                          <a:blip r:embed="rId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Keller</w:t>
            </w:r>
          </w:p>
          <w:p>
            <w:pPr>
              <w:spacing w:before="0" w:after="0"/>
            </w:pPr>
            <w:r>
              <w:t>25/27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Rohrummantelung </w:t>
            </w:r>
          </w:p>
          <w:p>
            <w:pPr>
              <w:spacing w:before="0" w:after="0"/>
            </w:pPr>
            <w:r>
              <w:t>Wasserleitungen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50600552" name="e3a9c0a0-00f0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8691657" name="e3a9c0a0-00f0-11f1-bddf-0d0aebe13f08.jpg"/>
                          <pic:cNvPicPr/>
                        </pic:nvPicPr>
                        <pic:blipFill>
                          <a:blip r:embed="rId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11900184" name="ead9cf50-00f0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5363770" name="ead9cf50-00f0-11f1-bddf-0d0aebe13f08.jpg"/>
                          <pic:cNvPicPr/>
                        </pic:nvPicPr>
                        <pic:blipFill>
                          <a:blip r:embed="rId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Keller</w:t>
            </w:r>
          </w:p>
          <w:p>
            <w:pPr>
              <w:spacing w:before="0" w:after="0"/>
            </w:pPr>
            <w:r>
              <w:t>25/27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spezielle Anstrich-, Beschichtungsstoffe</w:t>
            </w:r>
          </w:p>
          <w:p>
            <w:pPr>
              <w:spacing w:before="0" w:after="0"/>
            </w:pPr>
            <w:r>
              <w:t>Kellerboden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92392128" name="5f12c520-00f1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6493787" name="5f12c520-00f1-11f1-bddf-0d0aebe13f08.jpg"/>
                          <pic:cNvPicPr/>
                        </pic:nvPicPr>
                        <pic:blipFill>
                          <a:blip r:embed="rId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94345334" name="663f7870-00f1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7789016" name="663f7870-00f1-11f1-bddf-0d0aebe13f08.jpg"/>
                          <pic:cNvPicPr/>
                        </pic:nvPicPr>
                        <pic:blipFill>
                          <a:blip r:embed="rId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PCB: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Keller</w:t>
            </w:r>
          </w:p>
          <w:p>
            <w:pPr>
              <w:spacing w:before="0" w:after="0"/>
            </w:pPr>
            <w:r>
              <w:t>27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VM-18</w:t>
            </w:r>
          </w:p>
          <w:p>
            <w:pPr>
              <w:spacing w:before="0" w:after="0"/>
            </w:pPr>
            <w:r>
              <w:t>Floorflex mit bituminösem Kleber 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10138334" name="3630f5e0-00f2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7737072" name="3630f5e0-00f2-11f1-bddf-0d0aebe13f08.jpg"/>
                          <pic:cNvPicPr/>
                        </pic:nvPicPr>
                        <pic:blipFill>
                          <a:blip r:embed="rId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38557116" name="39f020c0-00f2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1112538" name="39f020c0-00f2-11f1-bddf-0d0aebe13f08.jpg"/>
                          <pic:cNvPicPr/>
                        </pic:nvPicPr>
                        <pic:blipFill>
                          <a:blip r:embed="rId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27/DG/Rechts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(elastische) Bodenbeläge inkl. bituminösem Kleber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75347280" name="bd4836d0-00f5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2385105" name="bd4836d0-00f5-11f1-bddf-0d0aebe13f08.jpg"/>
                          <pic:cNvPicPr/>
                        </pic:nvPicPr>
                        <pic:blipFill>
                          <a:blip r:embed="rId8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89383233" name="c09e66b0-00f5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2221201" name="c09e66b0-00f5-11f1-bddf-0d0aebe13f08.jpg"/>
                          <pic:cNvPicPr/>
                        </pic:nvPicPr>
                        <pic:blipFill>
                          <a:blip r:embed="rId8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27/DG/Rechts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94733337" name="dd546840-00f5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339106" name="dd546840-00f5-11f1-bddf-0d0aebe13f08.jpg"/>
                          <pic:cNvPicPr/>
                        </pic:nvPicPr>
                        <pic:blipFill>
                          <a:blip r:embed="rId8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52172392" name="dfd6cd60-00f5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6125311" name="dfd6cd60-00f5-11f1-bddf-0d0aebe13f08.jpg"/>
                          <pic:cNvPicPr/>
                        </pic:nvPicPr>
                        <pic:blipFill>
                          <a:blip r:embed="rId8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27/DG/Rechts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70682030" name="f072d100-00f5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1552566" name="f072d100-00f5-11f1-bddf-0d0aebe13f08.jpg"/>
                          <pic:cNvPicPr/>
                        </pic:nvPicPr>
                        <pic:blipFill>
                          <a:blip r:embed="rId8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7550841" name="f5115f60-00f5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7146178" name="f5115f60-00f5-11f1-bddf-0d0aebe13f08.jpg"/>
                          <pic:cNvPicPr/>
                        </pic:nvPicPr>
                        <pic:blipFill>
                          <a:blip r:embed="rId8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27/DG/Rechts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53674778" name="fceddab0-00f5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2879631" name="fceddab0-00f5-11f1-bddf-0d0aebe13f08.jpg"/>
                          <pic:cNvPicPr/>
                        </pic:nvPicPr>
                        <pic:blipFill>
                          <a:blip r:embed="rId8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95297420" name="00e24660-00f6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2313756" name="00e24660-00f6-11f1-bddf-0d0aebe13f08.jpg"/>
                          <pic:cNvPicPr/>
                        </pic:nvPicPr>
                        <pic:blipFill>
                          <a:blip r:embed="rId8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27/DG/Rechts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(elastische) Bodenbeläge inkl. zementösem Kleber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65141569" name="29549580-00f6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2360177" name="29549580-00f6-11f1-bddf-0d0aebe13f08.jpg"/>
                          <pic:cNvPicPr/>
                        </pic:nvPicPr>
                        <pic:blipFill>
                          <a:blip r:embed="rId9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66814881" name="354d76e0-00f6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3301275" name="354d76e0-00f6-11f1-bddf-0d0aebe13f08.jpg"/>
                          <pic:cNvPicPr/>
                        </pic:nvPicPr>
                        <pic:blipFill>
                          <a:blip r:embed="rId9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27/DG/Rechts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7868097" name="46430c30-00f6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2924321" name="46430c30-00f6-11f1-bddf-0d0aebe13f08.jpg"/>
                          <pic:cNvPicPr/>
                        </pic:nvPicPr>
                        <pic:blipFill>
                          <a:blip r:embed="rId9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10338509" name="4a3e55b0-00f6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3226601" name="4a3e55b0-00f6-11f1-bddf-0d0aebe13f08.jpg"/>
                          <pic:cNvPicPr/>
                        </pic:nvPicPr>
                        <pic:blipFill>
                          <a:blip r:embed="rId9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27/DG/Rechts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27036148" name="5751ced0-00f6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6390335" name="5751ced0-00f6-11f1-bddf-0d0aebe13f08.jpg"/>
                          <pic:cNvPicPr/>
                        </pic:nvPicPr>
                        <pic:blipFill>
                          <a:blip r:embed="rId9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20072847" name="5b51fa50-00f6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2235186" name="5b51fa50-00f6-11f1-bddf-0d0aebe13f08.jpg"/>
                          <pic:cNvPicPr/>
                        </pic:nvPicPr>
                        <pic:blipFill>
                          <a:blip r:embed="rId9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27/DG/Rechts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32125330" name="64a84460-00f6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5580989" name="64a84460-00f6-11f1-bddf-0d0aebe13f08.jpg"/>
                          <pic:cNvPicPr/>
                        </pic:nvPicPr>
                        <pic:blipFill>
                          <a:blip r:embed="rId9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41203009" name="6abd6d30-00f6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4443437" name="6abd6d30-00f6-11f1-bddf-0d0aebe13f08.jpg"/>
                          <pic:cNvPicPr/>
                        </pic:nvPicPr>
                        <pic:blipFill>
                          <a:blip r:embed="rId9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27/DG/Rechts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(elastische) Bodenbeläge inkl. zementösem Kleber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0823668" name="75d71220-00f6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8624891" name="75d71220-00f6-11f1-bddf-0d0aebe13f08.jpg"/>
                          <pic:cNvPicPr/>
                        </pic:nvPicPr>
                        <pic:blipFill>
                          <a:blip r:embed="rId9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00089514" name="8aa1cb50-00f6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4156362" name="8aa1cb50-00f6-11f1-bddf-0d0aebe13f08.jpg"/>
                          <pic:cNvPicPr/>
                        </pic:nvPicPr>
                        <pic:blipFill>
                          <a:blip r:embed="rId9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</w:t>
            </w:r>
          </w:p>
          <w:p>
            <w:pPr>
              <w:spacing w:before="0" w:after="0"/>
            </w:pPr>
            <w:r>
              <w:t>27/DG/Rechts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Parkettkleber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24192243" name="9d774430-00f6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369537" name="9d774430-00f6-11f1-bddf-0d0aebe13f08.jpg"/>
                          <pic:cNvPicPr/>
                        </pic:nvPicPr>
                        <pic:blipFill>
                          <a:blip r:embed="rId10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49911472" name="a0e71690-00f6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914103" name="a0e71690-00f6-11f1-bddf-0d0aebe13f08.jpg"/>
                          <pic:cNvPicPr/>
                        </pic:nvPicPr>
                        <pic:blipFill>
                          <a:blip r:embed="rId10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27/DG/Rechts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(elastische) Bodenbeläge inkl. zementösem Kleber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98126703" name="bb32cee0-00f6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3577176" name="bb32cee0-00f6-11f1-bddf-0d0aebe13f08.jpg"/>
                          <pic:cNvPicPr/>
                        </pic:nvPicPr>
                        <pic:blipFill>
                          <a:blip r:embed="rId10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37366827" name="bde03ba0-00f6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9233934" name="bde03ba0-00f6-11f1-bddf-0d0aebe13f08.jpg"/>
                          <pic:cNvPicPr/>
                        </pic:nvPicPr>
                        <pic:blipFill>
                          <a:blip r:embed="rId10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27/DG/Rechts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(elastische) Bodenbeläge inkl. zementösem Kleber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46782315" name="d395a2f0-00f6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137605" name="d395a2f0-00f6-11f1-bddf-0d0aebe13f08.jpg"/>
                          <pic:cNvPicPr/>
                        </pic:nvPicPr>
                        <pic:blipFill>
                          <a:blip r:embed="rId10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63411412" name="dd0e9030-00f6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1854430" name="dd0e9030-00f6-11f1-bddf-0d0aebe13f08.jpg"/>
                          <pic:cNvPicPr/>
                        </pic:nvPicPr>
                        <pic:blipFill>
                          <a:blip r:embed="rId10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27/DG/Rechts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(elastische) Bodenbeläge inkl. zementösem Kleber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39546582" name="ff2389f0-00f6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2494627" name="ff2389f0-00f6-11f1-bddf-0d0aebe13f08.jpg"/>
                          <pic:cNvPicPr/>
                        </pic:nvPicPr>
                        <pic:blipFill>
                          <a:blip r:embed="rId10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66885212" name="02ba1e30-00f7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8119380" name="02ba1e30-00f7-11f1-bddf-0d0aebe13f08.jpg"/>
                          <pic:cNvPicPr/>
                        </pic:nvPicPr>
                        <pic:blipFill>
                          <a:blip r:embed="rId10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27/DG/Rechts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06275941" name="0bcccf90-00f7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8864412" name="0bcccf90-00f7-11f1-bddf-0d0aebe13f08.jpg"/>
                          <pic:cNvPicPr/>
                        </pic:nvPicPr>
                        <pic:blipFill>
                          <a:blip r:embed="rId10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47924377" name="119fe650-00f7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1904197" name="119fe650-00f7-11f1-bddf-0d0aebe13f08.jpg"/>
                          <pic:cNvPicPr/>
                        </pic:nvPicPr>
                        <pic:blipFill>
                          <a:blip r:embed="rId1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27/DG/Rechts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8689947" name="1dcd4530-00f7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505091" name="1dcd4530-00f7-11f1-bddf-0d0aebe13f08.jpg"/>
                          <pic:cNvPicPr/>
                        </pic:nvPicPr>
                        <pic:blipFill>
                          <a:blip r:embed="rId1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4150107" name="21b8b030-00f7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8439643" name="21b8b030-00f7-11f1-bddf-0d0aebe13f08.jpg"/>
                          <pic:cNvPicPr/>
                        </pic:nvPicPr>
                        <pic:blipFill>
                          <a:blip r:embed="rId1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112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Im Gässli 25/27, 8162 Steinmaur</w:t>
          </w:r>
        </w:p>
        <w:p>
          <w:pPr>
            <w:spacing w:before="0" w:after="0"/>
          </w:pPr>
          <w:r>
            <w:t>631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media/document_image_rId54.jpeg" Type="http://schemas.openxmlformats.org/officeDocument/2006/relationships/image" Id="rId54"/>
    <Relationship Target="media/document_image_rId55.jpeg" Type="http://schemas.openxmlformats.org/officeDocument/2006/relationships/image" Id="rId55"/>
    <Relationship Target="media/document_image_rId56.jpeg" Type="http://schemas.openxmlformats.org/officeDocument/2006/relationships/image" Id="rId56"/>
    <Relationship Target="media/document_image_rId57.jpeg" Type="http://schemas.openxmlformats.org/officeDocument/2006/relationships/image" Id="rId57"/>
    <Relationship Target="media/document_image_rId58.jpeg" Type="http://schemas.openxmlformats.org/officeDocument/2006/relationships/image" Id="rId58"/>
    <Relationship Target="media/document_image_rId59.jpeg" Type="http://schemas.openxmlformats.org/officeDocument/2006/relationships/image" Id="rId59"/>
    <Relationship Target="media/document_image_rId60.jpeg" Type="http://schemas.openxmlformats.org/officeDocument/2006/relationships/image" Id="rId60"/>
    <Relationship Target="media/document_image_rId61.jpeg" Type="http://schemas.openxmlformats.org/officeDocument/2006/relationships/image" Id="rId61"/>
    <Relationship Target="media/document_image_rId62.jpeg" Type="http://schemas.openxmlformats.org/officeDocument/2006/relationships/image" Id="rId62"/>
    <Relationship Target="media/document_image_rId63.jpeg" Type="http://schemas.openxmlformats.org/officeDocument/2006/relationships/image" Id="rId63"/>
    <Relationship Target="media/document_image_rId64.jpeg" Type="http://schemas.openxmlformats.org/officeDocument/2006/relationships/image" Id="rId64"/>
    <Relationship Target="media/document_image_rId65.jpeg" Type="http://schemas.openxmlformats.org/officeDocument/2006/relationships/image" Id="rId65"/>
    <Relationship Target="media/document_image_rId66.jpeg" Type="http://schemas.openxmlformats.org/officeDocument/2006/relationships/image" Id="rId66"/>
    <Relationship Target="media/document_image_rId67.jpeg" Type="http://schemas.openxmlformats.org/officeDocument/2006/relationships/image" Id="rId67"/>
    <Relationship Target="media/document_image_rId68.jpeg" Type="http://schemas.openxmlformats.org/officeDocument/2006/relationships/image" Id="rId68"/>
    <Relationship Target="media/document_image_rId69.jpeg" Type="http://schemas.openxmlformats.org/officeDocument/2006/relationships/image" Id="rId69"/>
    <Relationship Target="media/document_image_rId70.jpeg" Type="http://schemas.openxmlformats.org/officeDocument/2006/relationships/image" Id="rId70"/>
    <Relationship Target="media/document_image_rId71.jpeg" Type="http://schemas.openxmlformats.org/officeDocument/2006/relationships/image" Id="rId71"/>
    <Relationship Target="media/document_image_rId72.jpeg" Type="http://schemas.openxmlformats.org/officeDocument/2006/relationships/image" Id="rId72"/>
    <Relationship Target="media/document_image_rId73.jpeg" Type="http://schemas.openxmlformats.org/officeDocument/2006/relationships/image" Id="rId73"/>
    <Relationship Target="media/document_image_rId74.jpeg" Type="http://schemas.openxmlformats.org/officeDocument/2006/relationships/image" Id="rId74"/>
    <Relationship Target="media/document_image_rId75.jpeg" Type="http://schemas.openxmlformats.org/officeDocument/2006/relationships/image" Id="rId75"/>
    <Relationship Target="media/document_image_rId76.jpeg" Type="http://schemas.openxmlformats.org/officeDocument/2006/relationships/image" Id="rId76"/>
    <Relationship Target="media/document_image_rId77.jpeg" Type="http://schemas.openxmlformats.org/officeDocument/2006/relationships/image" Id="rId77"/>
    <Relationship Target="media/document_image_rId78.jpeg" Type="http://schemas.openxmlformats.org/officeDocument/2006/relationships/image" Id="rId78"/>
    <Relationship Target="media/document_image_rId79.jpeg" Type="http://schemas.openxmlformats.org/officeDocument/2006/relationships/image" Id="rId79"/>
    <Relationship Target="media/document_image_rId80.jpeg" Type="http://schemas.openxmlformats.org/officeDocument/2006/relationships/image" Id="rId80"/>
    <Relationship Target="media/document_image_rId81.jpeg" Type="http://schemas.openxmlformats.org/officeDocument/2006/relationships/image" Id="rId81"/>
    <Relationship Target="media/document_image_rId82.jpeg" Type="http://schemas.openxmlformats.org/officeDocument/2006/relationships/image" Id="rId82"/>
    <Relationship Target="media/document_image_rId83.jpeg" Type="http://schemas.openxmlformats.org/officeDocument/2006/relationships/image" Id="rId83"/>
    <Relationship Target="media/document_image_rId84.jpeg" Type="http://schemas.openxmlformats.org/officeDocument/2006/relationships/image" Id="rId84"/>
    <Relationship Target="media/document_image_rId85.jpeg" Type="http://schemas.openxmlformats.org/officeDocument/2006/relationships/image" Id="rId85"/>
    <Relationship Target="media/document_image_rId86.jpeg" Type="http://schemas.openxmlformats.org/officeDocument/2006/relationships/image" Id="rId86"/>
    <Relationship Target="media/document_image_rId87.jpeg" Type="http://schemas.openxmlformats.org/officeDocument/2006/relationships/image" Id="rId87"/>
    <Relationship Target="media/document_image_rId88.jpeg" Type="http://schemas.openxmlformats.org/officeDocument/2006/relationships/image" Id="rId88"/>
    <Relationship Target="media/document_image_rId89.jpeg" Type="http://schemas.openxmlformats.org/officeDocument/2006/relationships/image" Id="rId89"/>
    <Relationship Target="media/document_image_rId90.jpeg" Type="http://schemas.openxmlformats.org/officeDocument/2006/relationships/image" Id="rId90"/>
    <Relationship Target="media/document_image_rId91.jpeg" Type="http://schemas.openxmlformats.org/officeDocument/2006/relationships/image" Id="rId91"/>
    <Relationship Target="media/document_image_rId92.jpeg" Type="http://schemas.openxmlformats.org/officeDocument/2006/relationships/image" Id="rId92"/>
    <Relationship Target="media/document_image_rId93.jpeg" Type="http://schemas.openxmlformats.org/officeDocument/2006/relationships/image" Id="rId93"/>
    <Relationship Target="media/document_image_rId94.jpeg" Type="http://schemas.openxmlformats.org/officeDocument/2006/relationships/image" Id="rId94"/>
    <Relationship Target="media/document_image_rId95.jpeg" Type="http://schemas.openxmlformats.org/officeDocument/2006/relationships/image" Id="rId95"/>
    <Relationship Target="media/document_image_rId96.jpeg" Type="http://schemas.openxmlformats.org/officeDocument/2006/relationships/image" Id="rId96"/>
    <Relationship Target="media/document_image_rId97.jpeg" Type="http://schemas.openxmlformats.org/officeDocument/2006/relationships/image" Id="rId97"/>
    <Relationship Target="media/document_image_rId98.jpeg" Type="http://schemas.openxmlformats.org/officeDocument/2006/relationships/image" Id="rId98"/>
    <Relationship Target="media/document_image_rId99.jpeg" Type="http://schemas.openxmlformats.org/officeDocument/2006/relationships/image" Id="rId99"/>
    <Relationship Target="media/document_image_rId100.jpeg" Type="http://schemas.openxmlformats.org/officeDocument/2006/relationships/image" Id="rId100"/>
    <Relationship Target="media/document_image_rId101.jpeg" Type="http://schemas.openxmlformats.org/officeDocument/2006/relationships/image" Id="rId101"/>
    <Relationship Target="media/document_image_rId102.jpeg" Type="http://schemas.openxmlformats.org/officeDocument/2006/relationships/image" Id="rId102"/>
    <Relationship Target="media/document_image_rId103.jpeg" Type="http://schemas.openxmlformats.org/officeDocument/2006/relationships/image" Id="rId103"/>
    <Relationship Target="media/document_image_rId104.jpeg" Type="http://schemas.openxmlformats.org/officeDocument/2006/relationships/image" Id="rId104"/>
    <Relationship Target="media/document_image_rId105.jpeg" Type="http://schemas.openxmlformats.org/officeDocument/2006/relationships/image" Id="rId105"/>
    <Relationship Target="media/document_image_rId106.jpeg" Type="http://schemas.openxmlformats.org/officeDocument/2006/relationships/image" Id="rId106"/>
    <Relationship Target="media/document_image_rId107.jpeg" Type="http://schemas.openxmlformats.org/officeDocument/2006/relationships/image" Id="rId107"/>
    <Relationship Target="media/document_image_rId108.jpeg" Type="http://schemas.openxmlformats.org/officeDocument/2006/relationships/image" Id="rId108"/>
    <Relationship Target="media/document_image_rId109.jpeg" Type="http://schemas.openxmlformats.org/officeDocument/2006/relationships/image" Id="rId109"/>
    <Relationship Target="media/document_image_rId110.jpeg" Type="http://schemas.openxmlformats.org/officeDocument/2006/relationships/image" Id="rId110"/>
    <Relationship Target="media/document_image_rId111.jpeg" Type="http://schemas.openxmlformats.org/officeDocument/2006/relationships/image" Id="rId111"/>
    <Relationship Target="footer.xml" Type="http://schemas.openxmlformats.org/officeDocument/2006/relationships/footer" Id="rId112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