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uerwehrgebäude Männedorf</w:t>
          </w:r>
        </w:p>
        <w:p>
          <w:pPr>
            <w:spacing w:before="0" w:after="0"/>
          </w:pPr>
          <w:r>
            <w:t>7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