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Schlauchwaschanlage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9599564" name="005b0fd0-0108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8356931" name="005b0fd0-0108-11f1-b581-c760f5e85c3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3103796" name="07531e90-0108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3647831" name="07531e90-0108-11f1-b581-c760f5e85c3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Schlauchwaschanlage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6052488" name="43843fb0-0109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6398760" name="43843fb0-0109-11f1-b581-c760f5e85c3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2522660" name="478c0c50-0109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4864372" name="478c0c50-0109-11f1-b581-c760f5e85c3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Garderobe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5044189" name="30f98ea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6879903" name="30f98ea0-010d-11f1-a852-c5c84742ed1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8610332" name="36ceef5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2301363" name="36ceef50-010d-11f1-a852-c5c84742ed1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Garderobe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5146915" name="5facd18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1546469" name="5facd180-010d-11f1-a852-c5c84742ed1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1970247" name="6965fc1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3616626" name="6965fc10-010d-11f1-a852-c5c84742ed1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Mehrzweckhalle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3361306" name="a27afe3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7028518" name="a27afe30-0110-11f1-a852-c5c84742ed1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6169364" name="aad498c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8570907" name="aad498c0-0110-11f1-a852-c5c84742ed1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Mehrzweckhalle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6352111" name="ea01d85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7037912" name="ea01d850-0110-11f1-a852-c5c84742ed1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9672974" name="eda7aed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6487304" name="eda7aed0-0110-11f1-a852-c5c84742ed1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Mehrzweckhalle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0845406" name="fe8660c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4748853" name="fe8660c0-0110-11f1-a852-c5c84742ed1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6584009" name="111ea990-0111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8510990" name="111ea990-0111-11f1-a852-c5c84742ed1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Pausenraum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Deckenpanelen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4025841" name="c5385070-0111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6529619" name="c5385070-0111-11f1-a852-c5c84742ed18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08444408" name="c924f3f0-0111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3632941" name="c924f3f0-0111-11f1-a852-c5c84742ed18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Feuerwehrgebäude Männedorf</w:t>
          </w:r>
        </w:p>
        <w:p>
          <w:pPr>
            <w:spacing w:before="0" w:after="0"/>
          </w:pPr>
          <w:r>
            <w:t>713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