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Hofwiesenstrasse 258113 Boppelsen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4701894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9888943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