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ofwiesenstrasse 258113 Boppelsen</w:t>
          </w:r>
        </w:p>
        <w:p>
          <w:pPr>
            <w:spacing w:before="0" w:after="0"/>
          </w:pPr>
          <w:r>
            <w:t>71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