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0268800" name="aa08c5b0-fdcd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182649" name="aa08c5b0-fdcd-11f0-92b3-e962ac2f7a6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5288003" name="b1cf9620-fdcd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036731" name="b1cf9620-fdcd-11f0-92b3-e962ac2f7a6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1845049" name="cccc00d0-fdcd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689279" name="cccc00d0-fdcd-11f0-92b3-e962ac2f7a6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6895046" name="d08a4150-fdcd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8003" name="d08a4150-fdcd-11f0-92b3-e962ac2f7a6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7541388" name="ccce2e40-fdce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356579" name="ccce2e40-fdce-11f0-92b3-e962ac2f7a6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3316185" name="d5c25b20-fdce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003893" name="d5c25b20-fdce-11f0-92b3-e962ac2f7a6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7007283" name="e1761d30-fdce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836803" name="e1761d30-fdce-11f0-92b3-e962ac2f7a6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6120120" name="e5e66fa0-fdce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162692" name="e5e66fa0-fdce-11f0-92b3-e962ac2f7a6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5536683" name="2b1d3f40-fdcf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094460" name="2b1d3f40-fdcf-11f0-92b3-e962ac2f7a6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6350741" name="32854de0-fdcf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307054" name="32854de0-fdcf-11f0-92b3-e962ac2f7a6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4611107" name="e0e97820-fdcf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623981" name="e0e97820-fdcf-11f0-92b3-e962ac2f7a6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4059610" name="e7769010-fdcf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071622" name="e7769010-fdcf-11f0-92b3-e962ac2f7a6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9045520" name="f9345760-fdcf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509221" name="f9345760-fdcf-11f0-92b3-e962ac2f7a6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7829642" name="0c9df9f0-fdd0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741503" name="0c9df9f0-fdd0-11f0-92b3-e962ac2f7a6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0401501" name="608e2a80-fdd0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706985" name="608e2a80-fdd0-11f0-92b3-e962ac2f7a6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2145989" name="66620490-fdd0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415815" name="66620490-fdd0-11f0-92b3-e962ac2f7a6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0850496" name="428c5290-fdd1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958755" name="428c5290-fdd1-11f0-92b3-e962ac2f7a6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8393450" name="47a58f30-fdd1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341373" name="47a58f30-fdd1-11f0-92b3-e962ac2f7a6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7034408" name="268400b0-fdd2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849129" name="268400b0-fdd2-11f0-92b3-e962ac2f7a6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6539094" name="2b620910-fdd2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650065" name="2b620910-fdd2-11f0-92b3-e962ac2f7a6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Türrahmen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2471762" name="a0d37ee0-fdd2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03017" name="a0d37ee0-fdd2-11f0-92b3-e962ac2f7a6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6708811" name="a67ffad0-fdd2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888311" name="a67ffad0-fdd2-11f0-92b3-e962ac2f7a6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7167483" name="a3d9c490-fdd3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0213103" name="a3d9c490-fdd3-11f0-92b3-e962ac2f7a6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8992621" name="a69e89e0-fdd3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81448" name="a69e89e0-fdd3-11f0-92b3-e962ac2f7a6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Anstrich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4629168" name="b07a57a0-fdd3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658771" name="b07a57a0-fdd3-11f0-92b3-e962ac2f7a6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541093" name="b8e4bb10-fdd3-11f0-92b3-e962ac2f7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817141" name="b8e4bb10-fdd3-11f0-92b3-e962ac2f7a6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Hofwiesenstrasse 258113 Boppelsen</w:t>
          </w:r>
        </w:p>
        <w:p>
          <w:pPr>
            <w:spacing w:before="0" w:after="0"/>
          </w:pPr>
          <w:r>
            <w:t>714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