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zementös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94,604 %</w:t>
            </w:r>
          </w:p>
          <w:p>
            <w:pPr>
              <w:spacing w:before="0" w:after="0" w:line="240" w:lineRule="auto"/>
            </w:pPr>
            <w:r>
              <w:t>Risikomenge: 0.65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ehemaliger Belagskleber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15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Bitumenbahn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Heizungsrohre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MaP-47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Unterstand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168.00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Zwischenboden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 Rohr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Kaminanschluss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Heizungsrohre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Juchstrasse 37/39, 9548 Matzingen, Switzerland</w:t>
          </w:r>
        </w:p>
        <w:p>
          <w:pPr>
            <w:spacing w:before="0" w:after="0"/>
          </w:pPr>
          <w:r>
            <w:t>622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