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Juchstrasse 37/39, 9548 Matzingen, Switzerland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802192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851417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