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3145074" name="c2d51de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905390" name="c2d51de0-0026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682545" name="c9ad218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059420" name="c9ad2180-0026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7011057" name="03152d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114782" name="03152d00-0027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8063299" name="1195f1c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023131" name="1195f1c0-0027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981503" name="28b5224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258469" name="28b52240-0027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5099154" name="2ecf06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858708" name="2ecf0600-0027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4371433" name="4e45601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446874" name="4e456010-0027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4587911" name="5237a8e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145403" name="5237a8e0-0027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670783" name="919a776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564010" name="919a7760-0027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3890583" name="98e44fa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7723127" name="98e44fa0-0027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032039" name="f422ec5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4218816" name="f422ec50-0027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8374110" name="fb6857c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2875232" name="fb6857c0-0027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0080525" name="24a23c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461007" name="24a23ca0-0028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009125" name="27c74a6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500698" name="27c74a60-0028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520184" name="469a86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848255" name="469a86a0-0028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57442" name="4bc6d61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633928" name="4bc6d610-0028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Bitumenbahn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8546744" name="82e518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043505" name="82e518a0-0028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903967" name="89f654b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545199" name="89f654b0-0028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und 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4079548" name="aff9edc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401905" name="aff9edc0-0028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9922579" name="bb463b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737961" name="bb463b70-0028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455616" name="ee2e75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321463" name="ee2e7570-0028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9524844" name="f202d60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2730307" name="f202d600-0028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690339" name="948a808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873498" name="948a8080-0029-11f1-87ed-993008be97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05422" name="99f119d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819571" name="99f119d0-0029-11f1-87ed-993008be97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707990" name="3da0c9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788498" name="3da0c990-002a-11f1-87ed-993008be97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8544052" name="4235e21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55481" name="4235e210-002a-11f1-87ed-993008be97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117937" name="6e6e12d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60680" name="6e6e12d0-002a-11f1-87ed-993008be97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646037" name="957141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504016" name="95714190-002a-11f1-87ed-993008be97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3079520" name="e4b094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491388" name="e4b09440-002a-11f1-87ed-993008be97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45795" name="e8e7fc6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806737" name="e8e7fc60-002a-11f1-87ed-993008be97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5553274" name="10c70c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0800434" name="10c70c30-002b-11f1-87ed-993008be97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2837485" name="172d624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259941" name="172d6240-002b-11f1-87ed-993008be97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066034" name="279b02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417019" name="279b02e0-002b-11f1-87ed-993008be97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7877669" name="2bae41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4997" name="2bae4130-002b-11f1-87ed-993008be977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171110" name="bddf558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277691" name="bddf5580-002b-11f1-87ed-993008be977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138107" name="c26ccc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428304" name="c26ccce0-002b-11f1-87ed-993008be97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128085" name="b05b71e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61372" name="b05b71e0-002c-11f1-87ed-993008be977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3490087" name="c01504c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04328" name="c01504c0-002c-11f1-87ed-993008be977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210350" name="da325a1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190191" name="da325a10-002c-11f1-87ed-993008be977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065478" name="df2d123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371433" name="df2d1230-002c-11f1-87ed-993008be977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4402819" name="6f5123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107770" name="6f512300-002e-11f1-87ed-993008be977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6692956" name="76821c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7208999" name="76821c10-002e-11f1-87ed-993008be97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717148" name="8a46afe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603618" name="8a46afe0-002e-11f1-87ed-993008be977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962808" name="905549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214211" name="90554900-002e-11f1-87ed-993008be97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0871976" name="a5d1ed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895158" name="a5d1ed10-002e-11f1-87ed-993008be977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785909" name="b471f9a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15401" name="b471f9a0-002e-11f1-87ed-993008be977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und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318734" name="c627d1b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687765" name="c627d1b0-002e-11f1-87ed-993008be977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607964" name="d2700b9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066601" name="d2700b90-002e-11f1-87ed-993008be977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1320994" name="69b26d4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101246" name="69b26d40-002f-11f1-87ed-993008be97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859495" name="70f47d5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607185" name="70f47d50-002f-11f1-87ed-993008be977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771572" name="8102e6f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427890" name="8102e6f0-002f-11f1-87ed-993008be977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693217" name="84e5032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0621347" name="84e50320-002f-11f1-87ed-993008be977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6464450" name="d6bb7b7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0755016" name="d6bb7b70-002f-11f1-87ed-993008be97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934889" name="dbaf7cd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713688" name="dbaf7cd0-002f-11f1-87ed-993008be977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6112653" name="64dc423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163725" name="64dc4230-0031-11f1-87ed-993008be977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3527637" name="72499b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3395697" name="72499b20-0031-11f1-87ed-993008be977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627913" name="854672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823573" name="85467220-0031-11f1-87ed-993008be977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238002" name="890575f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369685" name="890575f0-0031-11f1-87ed-993008be977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1032365" name="9799e9c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267619" name="9799e9c0-0031-11f1-87ed-993008be977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241002" name="9b0bdf0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462924" name="9b0bdf00-0031-11f1-87ed-993008be977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70763" name="9e78e6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633456" name="9e78e6b0-003b-11f1-87ed-993008be977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500287" name="a1b5c23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324438" name="a1b5c230-003b-11f1-87ed-993008be977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94042" name="ba672b7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047580" name="ba672b70-003b-11f1-87ed-993008be97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186035" name="be8b59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0310121" name="be8b59b0-003b-11f1-87ed-993008be97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0375886" name="cb41be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88942" name="cb41beb0-003b-11f1-87ed-993008be977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355658" name="d300c6f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995462" name="d300c6f0-003b-11f1-87ed-993008be977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396201" name="0f5304a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536009" name="0f5304a0-003d-11f1-87ed-993008be97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809063" name="169d2b0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862647" name="169d2b00-003d-11f1-87ed-993008be977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7150027" name="26b24b6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060910" name="26b24b60-003d-11f1-87ed-993008be977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2684755" name="2d2d13d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172327" name="2d2d13d0-003d-11f1-87ed-993008be977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0994117" name="13a85f9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560488" name="13a85f90-003e-11f1-87ed-993008be977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0008413" name="194aa2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47805" name="194aa250-003e-11f1-87ed-993008be977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0357804" name="33d4c33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780376" name="33d4c330-003e-11f1-87ed-993008be977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064859" name="393282e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151511" name="393282e0-003e-11f1-87ed-993008be977a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5699176" name="777ed8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447517" name="777ed850-003e-11f1-87ed-993008be977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3259086" name="7bf1e9e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838975" name="7bf1e9e0-003e-11f1-87ed-993008be977a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Kaminanschluss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2436652" name="b97956c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62623" name="b97956c0-0040-11f1-87ed-993008be977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7545252" name="bd831f3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932812" name="bd831f30-0040-11f1-87ed-993008be977a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848704" name="359bc03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079929" name="359bc030-0041-11f1-87ed-993008be977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673430" name="3bc7091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874936" name="3bc70910-0041-11f1-87ed-993008be977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630010" name="f9cf1b5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141121" name="f9cf1b50-0041-11f1-87ed-993008be977a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620018" name="fe68c7b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79705" name="fe68c7b0-0041-11f1-87ed-993008be977a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57929547" name="0cfa2e4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140725" name="0cfa2e40-0042-11f1-87ed-993008be977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2549811" name="11f3d4f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468703" name="11f3d4f0-0042-11f1-87ed-993008be977a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7399797" name="2446b0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6276227" name="2446b050-0042-11f1-87ed-993008be977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0127756" name="27c43e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23785" name="27c43e50-0042-11f1-87ed-993008be977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Gebäude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9585370" name="c26a3d6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314740" name="c26a3d60-0042-11f1-87ed-993008be977a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3818948" name="c6404ba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432772" name="c6404ba0-0042-11f1-87ed-993008be977a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8348656" name="7e47595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3447159" name="7e475950-0043-11f1-87ed-993008be977a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3008122" name="805d68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545153" name="805d6810-0043-11f1-87ed-993008be977a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474897" name="854a64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874630" name="854a6490-0043-11f1-87ed-993008be977a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9914" name="8999e8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504945" name="8999e890-0043-11f1-87ed-993008be977a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647791" name="90be377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095991" name="90be3770-0043-11f1-87ed-993008be977a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4753352" name="95ce254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4972287" name="95ce2540-0043-11f1-87ed-993008be977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176229" name="9c20a53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8166881" name="9c20a530-0043-11f1-87ed-993008be977a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749353" name="9f6521d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07947" name="9f6521d0-0043-11f1-87ed-993008be977a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5429480" name="a4a966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956969" name="a4a96610-0043-11f1-87ed-993008be977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5291266" name="a7d7266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05407" name="a7d72660-0043-11f1-87ed-993008be977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Fassade, Sockel</w:t>
            </w:r>
          </w:p>
          <w:p>
            <w:pPr>
              <w:spacing w:before="0" w:after="0"/>
            </w:pPr>
            <w:r>
              <w:t>Haus 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6713180" name="29cca69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13608" name="29cca690-0044-11f1-87ed-993008be977a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334504" name="2dc5a62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672239" name="2dc5a620-0044-11f1-87ed-993008be977a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Haus 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426691" name="3b45278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080698" name="3b452780-0044-11f1-87ed-993008be977a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754358" name="409be25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196594" name="409be250-0044-11f1-87ed-993008be977a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Stall zu Wohnung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1168592" name="e86d013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896358" name="e86d0130-0044-11f1-87ed-993008be977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5846700" name="130febf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096695" name="130febf0-0045-11f1-87ed-993008be977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182938" name="798b1ee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581669" name="798b1ee0-0045-11f1-87ed-993008be977a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9113524" name="7c9a33a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121894" name="7c9a33a0-0045-11f1-87ed-993008be977a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95276" name="ae0284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787857" name="ae028460-0045-11f1-87ed-993008be977a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6734849" name="b33a458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2575797" name="b33a4580-0045-11f1-87ed-993008be977a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Garagen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00377" name="d1541cd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961900" name="d1541cd0-0045-11f1-87ed-993008be977a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306832" name="d381ab3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7000387" name="d381ab30-0045-11f1-87ed-993008be977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footer.xml" Type="http://schemas.openxmlformats.org/officeDocument/2006/relationships/footer" Id="rId11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