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Heinrich-Federerstrasse 1, 9500 Wil,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693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