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7517908" name="265c48e0-004d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5848871" name="265c48e0-004d-11f1-87ed-993008be977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56007115" name="2c0e1c00-004d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917294" name="2c0e1c00-004d-11f1-87ed-993008be977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9469582" name="b0fe8cb0-004d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3219215" name="b0fe8cb0-004d-11f1-87ed-993008be977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9389961" name="b788be70-004d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6501343" name="b788be70-004d-11f1-87ed-993008be977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514355" name="d87e1760-004d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7691716" name="d87e1760-004d-11f1-87ed-993008be977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1107753" name="dd6e9650-004d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0356474" name="dd6e9650-004d-11f1-87ed-993008be977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Floorflex mit bituminösem 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0617102" name="0b2aa7f0-004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9895628" name="0b2aa7f0-004e-11f1-87ed-993008be977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01894341" name="21d544b0-004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6558771" name="21d544b0-004e-11f1-87ed-993008be977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elastische Bodenbeläge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3993007" name="35485d20-004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2828433" name="35485d20-004e-11f1-87ed-993008be977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0647255" name="393d8c20-004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9917308" name="393d8c20-004e-11f1-87ed-993008be977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4365799" name="5bfa85b0-004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3450179" name="5bfa85b0-004e-11f1-87ed-993008be977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8802954" name="5ee12ae0-004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2222068" name="5ee12ae0-004e-11f1-87ed-993008be977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5411375" name="71273500-004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3690568" name="71273500-004e-11f1-87ed-993008be977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0412334" name="76b6da20-004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0678893" name="76b6da20-004e-11f1-87ed-993008be977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Parkettkleber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8780072" name="92b41300-004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1966561" name="92b41300-004e-11f1-87ed-993008be977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0533702" name="9adfbfc0-004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7215256" name="9adfbfc0-004e-11f1-87ed-993008be977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3822077" name="e9e39010-004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8521434" name="e9e39010-004e-11f1-87ed-993008be977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5949628" name="edbc3660-004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506576" name="edbc3660-004e-11f1-87ed-993008be977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Fensterleibung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1344996" name="1cff40b0-0050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87629" name="1cff40b0-0050-11f1-87ed-993008be977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0735541" name="2019c720-0050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5065599" name="2019c720-0050-11f1-87ed-993008be977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2772" name="3ffee890-0050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9239477" name="3ffee890-0050-11f1-87ed-993008be977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09550462" name="48641be0-0050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1881393" name="48641be0-0050-11f1-87ed-993008be977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Heinrich-Federerstrasse 1, 9500 Wil, Schweiz</w:t>
          </w:r>
        </w:p>
        <w:p>
          <w:pPr>
            <w:spacing w:before="0" w:after="0"/>
          </w:pPr>
          <w:r>
            <w:t>693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