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DG/ OG /EG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967202" name="cb652580-b7b2-11ef-8889-31a5cdca6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203255" name="cb652580-b7b2-11ef-8889-31a5cdca6b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241294" name="d8ab9580-b7b2-11ef-b352-6f43e6ad1a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931963" name="d8ab9580-b7b2-11ef-b352-6f43e6ad1a8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31351" name="0b329cb0-b7b3-11ef-9be7-1b78b8bc4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759717" name="0b329cb0-b7b3-11ef-9be7-1b78b8bc4c9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315341" name="116adde0-b7b3-11ef-9d83-e1f48ef4d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234666" name="116adde0-b7b3-11ef-9d83-e1f48ef4de1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537824" name="2be76a30-b7b3-11ef-b8ed-c1cf4b5393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406971" name="2be76a30-b7b3-11ef-b8ed-c1cf4b5393b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687095" name="36df2f40-b7b3-11ef-8285-5517a24a3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60206" name="36df2f40-b7b3-11ef-8285-5517a24a34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9673460" name="8b368610-b7b3-11ef-b0bc-c59927114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245457" name="8b368610-b7b3-11ef-b0bc-c59927114a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72169" name="92b020e0-b7b3-11ef-942c-4f914fdd53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42315" name="92b020e0-b7b3-11ef-942c-4f914fdd532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035789" name="a681fb20-b7b3-11ef-a607-fdf156a33e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95967" name="a681fb20-b7b3-11ef-a607-fdf156a33e2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688228" name="b1ef6560-b7b3-11ef-a1ef-dfecc1620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127713" name="b1ef6560-b7b3-11ef-a1ef-dfecc1620a7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496275" name="c0b82fa0-b7b3-11ef-bdc2-0339d2e745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112683" name="c0b82fa0-b7b3-11ef-bdc2-0339d2e745c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23822" name="c77b4bb0-b7b3-11ef-bab6-63e4426cfb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463218" name="c77b4bb0-b7b3-11ef-bab6-63e4426cfba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54644" name="3968cae0-b7b4-11ef-a40d-9517f59808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17644" name="3968cae0-b7b4-11ef-a40d-9517f598085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242389" name="3fdc1940-b7b4-11ef-b9b3-49d90e2fd2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600945" name="3fdc1940-b7b4-11ef-b9b3-49d90e2fd2d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001840" name="f61ba600-b7b7-11ef-8e56-71009d9b7b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558553" name="f61ba600-b7b7-11ef-8e56-71009d9b7bd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5524" name="fbfaf1c0-b7b7-11ef-8ab3-c9dfc8aaa7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406019" name="fbfaf1c0-b7b7-11ef-8ab3-c9dfc8aaa76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358608" name="1347e900-b7b8-11ef-aeda-6fb284e275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328947" name="1347e900-b7b8-11ef-aeda-6fb284e275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632654" name="192538f0-b7b8-11ef-8862-2ddca36e1b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749013" name="192538f0-b7b8-11ef-8862-2ddca36e1b1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98998" name="25afabf0-b7b8-11ef-a158-a7b405462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874796" name="25afabf0-b7b8-11ef-a158-a7b40546290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652470" name="2eff6650-b7b8-11ef-92b2-d13440f7d6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522521" name="2eff6650-b7b8-11ef-92b2-d13440f7d66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475344" name="5d6ec260-b7b8-11ef-be49-11f5015fc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899155" name="5d6ec260-b7b8-11ef-be49-11f5015fc29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144337" name="639f1450-b7b8-11ef-807c-0560dd2a8d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859998" name="639f1450-b7b8-11ef-807c-0560dd2a8d2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122918" name="80aaaff0-b7b8-11ef-8c75-6345576b82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510878" name="80aaaff0-b7b8-11ef-8c75-6345576b82c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660212" name="8cb5b9c0-b7b8-11ef-8b30-45a89b1fd7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783882" name="8cb5b9c0-b7b8-11ef-8b30-45a89b1fd73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926611" name="c8b42790-b7b8-11ef-a4fb-a16bbf197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181554" name="c8b42790-b7b8-11ef-a4fb-a16bbf197ca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5255" name="d35f7a50-b7b8-11ef-88f3-89a1c894a8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703543" name="d35f7a50-b7b8-11ef-88f3-89a1c894a87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080721" name="c7322600-b7b9-11ef-b8c3-2325cc611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72721" name="c7322600-b7b9-11ef-b8c3-2325cc61157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628171" name="cf10c430-b7b9-11ef-a30c-830e937770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38344" name="cf10c430-b7b9-11ef-a30c-830e937770e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457325" name="a24a40b0-b7ba-11ef-9e3b-ed3ffd9b9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864480" name="a24a40b0-b7ba-11ef-9e3b-ed3ffd9b972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3527" name="a847e9e0-b7ba-11ef-9f5c-913729813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000743" name="a847e9e0-b7ba-11ef-9f5c-9137298136d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912025" name="80e14190-b7be-11ef-ab5c-8fc6c1332f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87668" name="80e14190-b7be-11ef-ab5c-8fc6c1332f1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572094" name="895bd1a0-b7be-11ef-a889-8bc6b4fc0a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138364" name="895bd1a0-b7be-11ef-a889-8bc6b4fc0a6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410912" name="e78161a0-b7be-11ef-b5c0-27bc2193c9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310841" name="e78161a0-b7be-11ef-b5c0-27bc2193c9c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631981" name="f610f370-b7be-11ef-870e-9df81766e6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448907" name="f610f370-b7be-11ef-870e-9df81766e63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/ Restaurant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47764" name="7fc0cb80-b7c0-11ef-af4f-f7ab51fd4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702111" name="7fc0cb80-b7c0-11ef-af4f-f7ab51fd4ce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353712" name="866933a0-b7c0-11ef-ba0c-0900f8bf6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872203" name="866933a0-b7c0-11ef-ba0c-0900f8bf6b5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/ Restaurant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062115" name="9821f1e0-b7c0-11ef-8dfc-89f7b0a2a4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201249" name="9821f1e0-b7c0-11ef-8dfc-89f7b0a2a4d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346804" name="acada640-b7c0-11ef-ac58-4f22e1143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14271" name="acada640-b7c0-11ef-ac58-4f22e11432a0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/ Restaurant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433320" name="bd6d1060-b7c0-11ef-8b9f-d758dfb4b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48083" name="bd6d1060-b7c0-11ef-8b9f-d758dfb4b1a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423207" name="cac385f0-b7c0-11ef-9924-5584baf12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617362" name="cac385f0-b7c0-11ef-9924-5584baf1236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407134" name="09f11e30-b7c2-11ef-99a2-2773ebc67c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069063" name="09f11e30-b7c2-11ef-99a2-2773ebc67c7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497276" name="15d89a70-b7c2-11ef-88b5-f3409419b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135604" name="15d89a70-b7c2-11ef-88b5-f3409419bd8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845904" name="6c2bc140-b7c2-11ef-ae0c-479bb904a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486972" name="6c2bc140-b7c2-11ef-ae0c-479bb904ac0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888330" name="72a180a0-b7c2-11ef-8f27-59de6dafed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266571" name="72a180a0-b7c2-11ef-8f27-59de6dafedc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69963" name="8530efd0-b7c2-11ef-b1b3-cfbbca7567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162788" name="8530efd0-b7c2-11ef-b1b3-cfbbca7567e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885076" name="8f55fb90-b7c2-11ef-b63e-f16ae46812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511928" name="8f55fb90-b7c2-11ef-b63e-f16ae468126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708821" name="22fac420-b7c3-11ef-844b-4bf013dab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58321" name="22fac420-b7c3-11ef-844b-4bf013dab28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187491" name="2918eda0-b7c3-11ef-91d6-6dfb97f3d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824744" name="2918eda0-b7c3-11ef-91d6-6dfb97f3d0a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Séparée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814166" name="bce38db0-b7c3-11ef-8db3-8311d7df4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142203" name="bce38db0-b7c3-11ef-8db3-8311d7df489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138640" name="c8717840-b7c3-11ef-bd26-f5efb4428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04435" name="c8717840-b7c3-11ef-bd26-f5efb4428a25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Séparée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137844" name="f8559a00-b7c3-11ef-8697-b199065b2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179120" name="f8559a00-b7c3-11ef-8697-b199065b237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263454" name="00312af0-b7c4-11ef-93a0-010f18fc01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048212" name="00312af0-b7c4-11ef-93a0-010f18fc01c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265630" name="16d8ec10-b7c5-11ef-9177-3fa26d713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846936" name="16d8ec10-b7c5-11ef-9177-3fa26d713a36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56547" name="1e82e5b0-b7c5-11ef-94a4-ab39e4b23a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887110" name="1e82e5b0-b7c5-11ef-94a4-ab39e4b23ac9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196286" name="3e913a00-b7c5-11ef-9a1c-633773594f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276068" name="3e913a00-b7c5-11ef-9a1c-633773594f9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9497544" name="4973a250-b7c5-11ef-9736-7db8a49d50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75415" name="4973a250-b7c5-11ef-9736-7db8a49d5056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543985" name="7b3c9ec0-b7c7-11ef-9ed3-6de120ac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317203" name="7b3c9ec0-b7c7-11ef-9ed3-6de120acc8db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247622" name="829d8170-b7c7-11ef-b237-3d227a0756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849387" name="829d8170-b7c7-11ef-b237-3d227a07566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Garage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3652947" name="09181f20-b7c9-11ef-89a0-694ae75f71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239648" name="09181f20-b7c9-11ef-89a0-694ae75f71c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955728" name="1c531090-b7c9-11ef-ae4a-7d5395fa9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505648" name="1c531090-b7c9-11ef-ae4a-7d5395fa986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016179" name="4cf0ac60-b7cb-11ef-8a97-791a8f7fa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18668" name="4cf0ac60-b7cb-11ef-8a97-791a8f7faefb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078895" name="52953910-b7cb-11ef-8a87-7793bb27e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107577" name="52953910-b7cb-11ef-8a87-7793bb27ea25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865446" name="6f78da50-b7cb-11ef-8f24-3923cfc8c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468995" name="6f78da50-b7cb-11ef-8f24-3923cfc8cad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04392" name="78b42250-b7cb-11ef-ab39-233b53474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99322" name="78b42250-b7cb-11ef-ab39-233b534743a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447735" name="8901dee0-b7cb-11ef-a82f-9d88a3443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976622" name="8901dee0-b7cb-11ef-a82f-9d88a3443e20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550682" name="92d177a0-b7cb-11ef-9110-e364e6bb07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086431" name="92d177a0-b7cb-11ef-9110-e364e6bb078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Konstanzerstrasse 37, 8280 Kreuzlingen</w:t>
          </w:r>
        </w:p>
        <w:p>
          <w:pPr>
            <w:spacing w:before="0" w:after="0"/>
          </w:pPr>
          <w:r>
            <w:t>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