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Fliesenkleber, Einbau jünger als 1990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Elektrospeicherofen</w:t>
            </w:r>
          </w:p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Bodenaufbau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zementös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