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alte Wände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0203232" name="72da50b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9137862" name="72da50b0-f6e1-11f0-88bd-97835190f67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44157982" name="79e83160-f6e1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82324054" name="79e83160-f6e1-11f0-88bd-97835190f67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Küchenrückwand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11328422" name="68c1d5d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6090247" name="68c1d5d0-f6e6-11f0-88bd-97835190f67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4190009" name="8362b30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7063367" name="8362b300-f6e6-11f0-88bd-97835190f67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Gang, Küche, Wohnzimmer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2277337" name="aa3f1fe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0222691" name="aa3f1fe0-f6e6-11f0-88bd-97835190f67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62422683" name="b57d15b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649138" name="b57d15b0-f6e6-11f0-88bd-97835190f679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Gang, Küche, Wohnzimmer 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38843164" name="cdb530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561166" name="cdb53040-f6e6-11f0-88bd-97835190f67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3707243" name="d5b81f5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886429" name="d5b81f50-f6e6-11f0-88bd-97835190f679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58604768" name="e878d7b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553481" name="e878d7b0-f6e6-11f0-88bd-97835190f679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695671" name="ebd34d5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06830196" name="ebd34d50-f6e6-11f0-88bd-97835190f679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5833950" name="fb993c4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2046721" name="fb993c40-f6e6-11f0-88bd-97835190f679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193736" name="fe9b31a0-f6e6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6465914" name="fe9b31a0-f6e6-11f0-88bd-97835190f679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Fensterkitt </w:t>
            </w:r>
          </w:p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3496257" name="309fe97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195972" name="309fe970-f6e7-11f0-88bd-97835190f679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1245649" name="4107bdb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1259658" name="4107bdb0-f6e7-11f0-88bd-97835190f679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Anschlagkitt </w:t>
            </w:r>
          </w:p>
          <w:p>
            <w:pPr>
              <w:spacing w:before="0" w:after="0"/>
            </w:pPr>
            <w:r>
              <w:t>Fensterrahmem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6270946" name="4c37349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3274016" name="4c373490-f6e7-11f0-88bd-97835190f679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87193217" name="510b03c0-f6e7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1309257" name="510b03c0-f6e7-11f0-88bd-97835190f679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021105067" name="0565b5d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3858906" name="0565b5d0-f6e9-11f0-88bd-97835190f679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5676536" name="146e212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9245867" name="146e2120-f6e9-11f0-88bd-97835190f679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2.OG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(elastische) Bodenbeläge inkl. Kleber zementös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62535452" name="3057f91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1034248" name="3057f910-f6e9-11f0-88bd-97835190f679.jpg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8848149" name="4fd3aa50-f6e9-11f0-88bd-97835190f67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6251486" name="4fd3aa50-f6e9-11f0-88bd-97835190f679.jpg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Rainstrasse 27, 8712 Stäfa</w:t>
          </w:r>
        </w:p>
        <w:p>
          <w:pPr>
            <w:spacing w:before="0" w:after="0"/>
          </w:pPr>
          <w:r>
            <w:t>687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