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7461184" name="05d9e1e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8604570" name="05d9e1e0-f78d-11f0-b421-dbd43d0328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8461560" name="0ddcd0f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8771110" name="0ddcd0f0-f78d-11f0-b421-dbd43d0328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5043782" name="1e4c6d6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2983560" name="1e4c6d60-f78d-11f0-b421-dbd43d0328a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51932524" name="2596bad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2283437" name="2596bad0-f78d-11f0-b421-dbd43d0328a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43607388" name="37010af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5503708" name="37010af0-f78d-11f0-b421-dbd43d0328a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64216808" name="3c52478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8336257" name="3c524780-f78d-11f0-b421-dbd43d0328a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Sennhüttenstrasse 17, 8810 Horgen, Schweiz</w:t>
          </w:r>
        </w:p>
        <w:p>
          <w:pPr>
            <w:spacing w:before="0" w:after="0"/>
          </w:pPr>
          <w:r>
            <w:t>695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