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45393228" name="f2ae4460-fd0b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205245" name="f2ae4460-fd0b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5514607" name="018406f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5926350" name="018406f0-fd0c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69709290" name="1774064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8090723" name="17740640-fd0c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1880677" name="1b72d23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6792308" name="1b72d230-fd0c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81824764" name="28a08a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816863" name="28a08a10-fd0c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6610220" name="2c3856d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342580" name="2c3856d0-fd0c-11f0-ada8-dfbb602ffb4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>angehängte 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339743" name="42457b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3494089" name="42457b10-fd0c-11f0-ada8-dfbb602ffb4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6357162" name="486b93d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028790" name="486b93d0-fd0c-11f0-ada8-dfbb602ffb4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60412337" name="d01b72a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580609" name="d01b72a0-fd0c-11f0-ada8-dfbb602ffb4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8843925" name="d525e23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1985244" name="d525e230-fd0c-11f0-ada8-dfbb602ffb4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