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Sonnenbergstrasse 7, 8600 Dübendorf,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47432131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6662804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