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987851" name="5743180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557846" name="57431800-fcf4-11f0-ada8-dfbb602ffb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9728371" name="5c7cd4f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299592" name="5c7cd4f0-fcf4-11f0-ada8-dfbb602ffb4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4265244" name="76ac2ba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060548" name="76ac2ba0-fcf4-11f0-ada8-dfbb602ffb4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67766" name="7c1499b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308000" name="7c1499b0-fcf4-11f0-ada8-dfbb602ffb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2277022" name="8ae998f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934988" name="8ae998f0-fcf4-11f0-ada8-dfbb602ffb4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6642460" name="90cfe99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22417" name="90cfe990-fcf4-11f0-ada8-dfbb602ffb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3218284" name="9d526d5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975553" name="9d526d50-fcf4-11f0-ada8-dfbb602ffb4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9997071" name="a3cc727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748196" name="a3cc7270-fcf4-11f0-ada8-dfbb602ffb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1285487" name="c574eec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801289" name="c574eec0-fcf4-11f0-ada8-dfbb602ffb4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7793562" name="cbcf5df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021868" name="cbcf5df0-fcf4-11f0-ada8-dfbb602ffb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6649296" name="e72b26b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939632" name="e72b26b0-fcf4-11f0-ada8-dfbb602ffb4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0810927" name="f2d1f070-fcf4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404060" name="f2d1f070-fcf4-11f0-ada8-dfbb602ffb4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/Treppe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5330502" name="daf064e0-fcf5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621385" name="daf064e0-fcf5-11f0-ada8-dfbb602ffb4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5341700" name="e47782f0-fcf5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991170" name="e47782f0-fcf5-11f0-ada8-dfbb602ffb4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3716112" name="0527205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910076" name="05272050-fcf6-11f0-ada8-dfbb602ffb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45238999" name="0dab264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305188" name="0dab2640-fcf6-11f0-ada8-dfbb602ffb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5426559" name="1b6d07d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106673" name="1b6d07d0-fcf6-11f0-ada8-dfbb602ffb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6205523" name="22fa039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625525" name="22fa0390-fcf6-11f0-ada8-dfbb602ffb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91819" name="2c44dbf0-fcf6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363864" name="2c44dbf0-fcf6-11f0-ada8-dfbb602ffb4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6894091" name="30a5f6b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121012" name="30a5f6b0-fcf7-11f0-ada8-dfbb602ffb4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776902" name="6158b31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646098" name="6158b310-fcf7-11f0-ada8-dfbb602ffb4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2119458" name="67aedc8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884258" name="67aedc80-fcf7-11f0-ada8-dfbb602ffb4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5557005" name="7b62a77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786111" name="7b62a770-fcf7-11f0-ada8-dfbb602ffb4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7813005" name="804347e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830750" name="804347e0-fcf7-11f0-ada8-dfbb602ffb4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7520602" name="8ce9f57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632933" name="8ce9f570-fcf7-11f0-ada8-dfbb602ffb4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4946673" name="914cda6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386462" name="914cda60-fcf7-11f0-ada8-dfbb602ffb4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0151639" name="9937d4a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572857" name="9937d4a0-fcf7-11f0-ada8-dfbb602ffb4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5653286" name="9cdcc0c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833996" name="9cdcc0c0-fcf7-11f0-ada8-dfbb602ffb4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Verputzt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5509453" name="f2d36fb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018766" name="f2d36fb0-fcf7-11f0-ada8-dfbb602ffb4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719901" name="f6dd3820-fcf7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904699" name="f6dd3820-fcf7-11f0-ada8-dfbb602ffb4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8072346" name="ce76b360-fcf8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819927" name="ce76b360-fcf8-11f0-ada8-dfbb602ffb4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5447262" name="d3cea6b0-fcf8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9217028" name="d3cea6b0-fcf8-11f0-ada8-dfbb602ffb4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Anstrich</w:t>
            </w:r>
          </w:p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9411777" name="682ed000-fcf9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048282" name="682ed000-fcf9-11f0-ada8-dfbb602ffb4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6373737" name="6d203950-fcf9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464705" name="6d203950-fcf9-11f0-ada8-dfbb602ffb4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Kellergeschoss</w:t>
            </w:r>
          </w:p>
          <w:p>
            <w:pPr>
              <w:spacing w:before="0" w:after="0"/>
            </w:pPr>
            <w:r>
              <w:t>UG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7727899" name="28921ae0-fcfb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19220" name="28921ae0-fcfb-11f0-ada8-dfbb602ffb4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712382" name="2da89860-fcfb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378341" name="2da89860-fcfb-11f0-ada8-dfbb602ffb4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882604" name="25124d8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577411" name="25124d80-fcfc-11f0-ada8-dfbb602ffb49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7988793" name="28c1c0f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969143" name="28c1c0f0-fcfc-11f0-ada8-dfbb602ffb4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9200017" name="392bb81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399219" name="392bb810-fcfc-11f0-ada8-dfbb602ffb49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8105749" name="3d375540-fcfc-11f0-ada8-dfbb602ffb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249705" name="3d375540-fcfc-11f0-ada8-dfbb602ffb4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Sonnenbergstrasse 7, 8600 Dübendorf, Schweiz</w:t>
          </w:r>
        </w:p>
        <w:p>
          <w:pPr>
            <w:spacing w:before="0" w:after="0"/>
          </w:pPr>
          <w:r>
            <w:t>703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