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Sihlwaldstrasse 19, 8135 Langnau am Albis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711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