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9717086" name="54fc915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607317" name="54fc9150-fd1e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9502634" name="56d940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706510" name="56d94090-fd1e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31426" name="5b7f701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075734" name="5b7f7010-fd1e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3875028" name="5f3db0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222200" name="5f3db090-fd1e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665582" name="6483064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339796" name="64830640-fd1e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269564" name="6819c1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436534" name="6819c190-fd1e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4604812" name="705266a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39875" name="705266a0-fd1e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0681051" name="73ff420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69528" name="73ff4200-fd1e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599217" name="8119c00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045602" name="8119c000-fd1e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033092" name="8658d42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88703" name="8658d420-fd1e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0929375" name="a5698e9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457522" name="a5698e90-fd1e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287762" name="a882b57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043787" name="a882b570-fd1e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925355" name="bb62407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057106" name="bb624070-fd1e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180481" name="c159a81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61794" name="c159a810-fd1e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7855577" name="d1367a6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001241" name="d1367a60-fd1e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1699737" name="db054fd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930330" name="db054fd0-fd1e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6466147" name="e2c51b6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531279" name="e2c51b60-fd1e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4415237" name="e7100b80-fd1e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200771" name="e7100b80-fd1e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7630617" name="0485b39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645671" name="0485b390-fd1f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8534786" name="0a11d64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191956" name="0a11d640-fd1f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0762850" name="1b429fd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219741" name="1b429fd0-fd1f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1726387" name="1ea1f770-fd1f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308080" name="1ea1f770-fd1f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Sihlwaldstrasse 19, 8135 Langnau am Albis</w:t>
          </w:r>
        </w:p>
        <w:p>
          <w:pPr>
            <w:spacing w:before="0" w:after="0"/>
          </w:pPr>
          <w:r>
            <w:t>711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